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Kronenstrasse 46, Zürich</w:t>
          </w:r>
        </w:p>
        <w:p>
          <w:pPr>
            <w:spacing w:before="0" w:after="0"/>
          </w:pPr>
          <w:r>
            <w:t>DN 1058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