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201047585" name="019f6a45-c578-719b-a106-e9f77174ab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8620950" name="019f6a45-c578-719b-a106-e9f77174ab7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4168792" name="019f6a45-fed6-7f81-86df-668f7eda27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4312168" name="019f6a45-fed6-7f81-86df-668f7eda27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8408751" name="019f6a47-5c19-74db-80f2-c8459cf461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7482073" name="019f6a47-5c19-74db-80f2-c8459cf461a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5681713" name="019f6a48-1f51-761a-b535-08d6966b63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640285" name="019f6a48-1f51-761a-b535-08d6966b63a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1728966" name="019f6a49-4b40-7c0b-82f8-a1d7dcf8bcf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440947" name="019f6a49-4b40-7c0b-82f8-a1d7dcf8bcf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3731145" name="019f6a49-74a6-7e1a-8e73-de5d08213c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9124071" name="019f6a49-74a6-7e1a-8e73-de5d08213c2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2479878" name="019f6a4b-1368-73ca-8768-ffd07f076a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0988430" name="019f6a4b-1368-73ca-8768-ffd07f076aa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7054131" name="019f6a4b-5005-7b71-9f79-074e254dd9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1268738" name="019f6a4b-5005-7b71-9f79-074e254dd90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6660742" name="019f6a4e-8e0a-7ce9-b54f-1e753854a4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0460122" name="019f6a4e-8e0a-7ce9-b54f-1e753854a41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7001892" name="019f6a50-3855-7538-9835-837a935a32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6896680" name="019f6a50-3855-7538-9835-837a935a326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Kronenstrasse 46, Zürich</w:t>
          </w:r>
        </w:p>
        <w:p>
          <w:pPr>
            <w:spacing w:before="0" w:after="0"/>
          </w:pPr>
          <w:r>
            <w:t>DN 1058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