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EFH.Chofelstrasse 8, Stadel bei Niederglatt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90999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4232546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