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MFH.Austrasse 4, 8134 Adliswil</w:t>
          </w:r>
        </w:p>
        <w:p>
          <w:pPr>
            <w:spacing w:before="0" w:after="0"/>
          </w:pPr>
          <w:r>
            <w:t>DN 1078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