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MFH.Austrasse 4, 8134 Adliswil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1078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6194225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5986854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