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Treppenhaus </w:t>
            </w:r>
          </w:p>
          <w:p>
            <w:pPr>
              <w:spacing w:before="0" w:after="0"/>
            </w:pPr>
            <w:r>
              <w:t>3.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3228622" name="019f65f9-37cc-7cc1-bb08-99c81e7242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333271" name="019f65f9-37cc-7cc1-bb08-99c81e72429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2092008" name="019f65f9-7e2b-7cc2-bf86-89d4ce5f42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029783" name="019f65f9-7e2b-7cc2-bf86-89d4ce5f423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3. 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64630015" name="019f65fb-54a5-72a6-9782-a400bf6954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420518" name="019f65fb-54a5-72a6-9782-a400bf6954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3321655" name="019f65fb-a848-75da-aeca-f21b1bce29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2520273" name="019f65fb-a848-75da-aeca-f21b1bce290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Reduit</w:t>
            </w:r>
          </w:p>
          <w:p>
            <w:pPr>
              <w:spacing w:before="0" w:after="0"/>
            </w:pPr>
            <w:r>
              <w:t>3.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0832941" name="019f65fc-874e-7705-9160-1d7de15f84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838996" name="019f65fc-874e-7705-9160-1d7de15f84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7798514" name="019f65fc-d180-7b52-9ae7-5d7d4a356e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9256221" name="019f65fc-d180-7b52-9ae7-5d7d4a356ea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3.OG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37222884" name="019f65ff-a788-79d2-92a5-dec12be7e5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063985" name="019f65ff-a788-79d2-92a5-dec12be7e50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6984095" name="019f65ff-c330-7fb4-89f8-6acf95bead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0201409" name="019f65ff-c330-7fb4-89f8-6acf95bead5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im OG</w:t>
            </w:r>
          </w:p>
          <w:p>
            <w:pPr>
              <w:spacing w:before="0" w:after="0"/>
            </w:pPr>
            <w:r>
              <w:t>3. 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67205167" name="019f6607-d824-774d-bb46-844fc4f265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8489019" name="019f6607-d824-774d-bb46-844fc4f2653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867385" name="019f6608-08dd-7d28-8a63-ee0e4b22f3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8404682" name="019f6608-08dd-7d28-8a63-ee0e4b22f31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3.OG links </w:t>
            </w:r>
          </w:p>
          <w:p>
            <w:pPr>
              <w:spacing w:before="0" w:after="0"/>
            </w:pPr>
            <w:r>
              <w:t>Fensterbank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Fensterbank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8391777" name="019f660a-8010-7c77-bb7f-fd20e803f6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356187" name="019f660a-8010-7c77-bb7f-fd20e803f69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1960384" name="019f660a-b238-7234-92c8-9b9cd56048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992797" name="019f660a-b238-7234-92c8-9b9cd56048c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MFH.Austrasse 4, 8134 Adliswil</w:t>
          </w:r>
        </w:p>
        <w:p>
          <w:pPr>
            <w:spacing w:before="0" w:after="0"/>
          </w:pPr>
          <w:r>
            <w:t>DN 1078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