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Wieslergasse 34,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547058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640898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