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Holzlager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4552341" name="019f650c-72e8-7a4b-8d75-3e88a17542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340375" name="019f650c-72e8-7a4b-8d75-3e88a17542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9784449" name="019f650c-a3f7-7d4d-b4b8-0de3601a46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162341" name="019f650c-a3f7-7d4d-b4b8-0de3601a465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Holzlager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2715280" name="019f6512-0b96-716c-895d-637ccbdef8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198978" name="019f6512-0b96-716c-895d-637ccbdef88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8268424" name="019f6512-5c8b-7535-9711-e0987e9cf4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144473" name="019f6512-5c8b-7535-9711-e0987e9cf4f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02685055" name="019f651a-b268-7633-bfec-478aeff43a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232960" name="019f651a-b268-7633-bfec-478aeff43a3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0626526" name="019f651b-7523-7ab4-9d39-3e2649ec48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286522" name="019f651b-7523-7ab4-9d39-3e2649ec484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19975254" name="019f651c-524b-7ffb-a277-3c82fceb45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560109" name="019f651c-524b-7ffb-a277-3c82fceb459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995962" name="019f651c-903a-77ee-850c-5b2738eeb5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131483" name="019f651c-903a-77ee-850c-5b2738eeb5d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Badezimmer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5228843" name="019f6523-1072-7d50-a753-2c5182c55b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402339" name="019f6523-1072-7d50-a753-2c5182c55b4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694347" name="019f6523-b87e-7271-ac6e-8852c569e9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30663" name="019f6523-b87e-7271-ac6e-8852c569e92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Badezimmer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1860286" name="019f6524-af40-7eb4-9b33-70f22d20f0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075133" name="019f6524-af40-7eb4-9b33-70f22d20f01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7875657" name="019f6524-cdc1-796e-9616-626b921704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263639" name="019f6524-cdc1-796e-9616-626b9217045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Badezimmer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3527081" name="019f652e-f265-7ba8-bb19-91ab25d07d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754423" name="019f652e-f265-7ba8-bb19-91ab25d07d3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3880759" name="019f652f-4455-7340-a908-31c18ebd80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998627" name="019f652f-4455-7340-a908-31c18ebd80e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9445925" name="019f6539-59eb-7728-867b-18caac804d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619185" name="019f6539-59eb-7728-867b-18caac804d8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3345527" name="019f6539-ac5a-79a9-8c8a-3937b104f5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58677" name="019f6539-ac5a-79a9-8c8a-3937b104f51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56463094" name="019f6541-0d22-76be-8a21-317f4cfb9e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762834" name="019f6541-0d22-76be-8a21-317f4cfb9e0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3967881" name="019f6541-2b9b-778c-be63-6286548c4b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2697" name="019f6541-2b9b-778c-be63-6286548c4b9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98964468" name="019f6541-abd8-71c8-9498-70be6fbf4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101961" name="019f6541-abd8-71c8-9498-70be6fbf4c4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6626466" name="019f6541-cdfd-7b30-bd0c-6a53066402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9406256" name="019f6541-cdfd-7b30-bd0c-6a53066402b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79931576" name="019f6544-5281-7d9d-a1d5-1fbe907bc7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761519" name="019f6544-5281-7d9d-a1d5-1fbe907bc7b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5570917" name="019f6544-6f04-708a-835e-70814bce3c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327396" name="019f6544-6f04-708a-835e-70814bce3ca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86280927" name="019f6546-6408-7815-9a37-6633b70e8d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108233" name="019f6546-6408-7815-9a37-6633b70e8d0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602496" name="019f6546-7d86-7822-a5f9-f467e19bbb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518422" name="019f6546-7d86-7822-a5f9-f467e19bbb1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Schlafzimmer/ links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58250494" name="019f6561-66c7-771e-9ea3-2de99a5dec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6649001" name="019f6561-66c7-771e-9ea3-2de99a5dec9a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6430182" name="019f6559-b594-7c1d-b4fc-4184e2ce5f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143283" name="019f6559-b594-7c1d-b4fc-4184e2ce5fe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Schlafzimmer/ links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91145762" name="019f6561-9d3f-75d9-9ea8-2a5b262124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706035" name="019f6561-9d3f-75d9-9ea8-2a5b262124a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011940" name="019f655b-dd70-73cd-8439-c303d5325c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976581" name="019f655b-dd70-73cd-8439-c303d5325cd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Schlafzimmer/ vorne links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03261442" name="019f6561-efd8-7106-8197-af584044ab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870781" name="019f6561-efd8-7106-8197-af584044ab5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057122" name="019f6562-5deb-7e20-8f5f-83b2f6ab29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936038" name="019f6562-5deb-7e20-8f5f-83b2f6ab29ca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Schlafzimmer/ vorne links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693572" name="019f6563-52c3-72ba-8f19-6ab5877500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71216" name="019f6563-52c3-72ba-8f19-6ab58775002d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6889977" name="019f6563-726d-7831-a6ec-a5dc03fb03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5843791" name="019f6563-726d-7831-a6ec-a5dc03fb03c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Schlafzimmer/ vorne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20335208" name="019f6569-0f9f-79ea-99d5-8c078fdb01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908428" name="019f6569-0f9f-79ea-99d5-8c078fdb01e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9006763" name="019f6569-4aef-7ed4-9618-14e5865363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168590" name="019f6569-4aef-7ed4-9618-14e5865363f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Schlafzimmer/ vorne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19538133" name="019f656a-6bca-70c1-85a8-bc4517dd7c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952295" name="019f656a-6bca-70c1-85a8-bc4517dd7c44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4081795" name="019f656a-a55a-7fa8-8ae1-833e1cc26c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1756630" name="019f656a-a55a-7fa8-8ae1-833e1cc26c2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rechts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0369534" name="019f656f-bfb8-7950-aad6-8bf41a352b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45109" name="019f656f-bfb8-7950-aad6-8bf41a352b2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3581130" name="019f6572-07bc-7353-bd06-daf5579218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68720" name="019f6572-07bc-7353-bd06-daf5579218be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rechts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31205297" name="019f6572-46ee-7e78-be09-8eccbfb4e3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798404" name="019f6572-46ee-7e78-be09-8eccbfb4e377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781155" name="019f6572-adac-76b6-bf8d-c7caf193db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52656" name="019f6572-adac-76b6-bf8d-c7caf193db1d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Abstellraum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54772860" name="019f6577-36a0-714f-9b21-15284e1235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742975" name="019f6577-36a0-714f-9b21-15284e123547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5887684" name="019f6577-5b22-7fd5-a7dd-0f6cef4b9f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941570" name="019f6577-5b22-7fd5-a7dd-0f6cef4b9fb4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Abstellraum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66663228" name="019f6577-c575-7f5a-8dfd-126f4f6e00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628018" name="019f6577-c575-7f5a-8dfd-126f4f6e005a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9820305" name="019f6578-035f-7538-b847-5d466873f2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9683" name="019f6578-035f-7538-b847-5d466873f207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OG-EG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0095811" name="019f6579-e090-7d79-a25c-1a64ce7bac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135181" name="019f6579-e090-7d79-a25c-1a64ce7bac4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0993751" name="019f658a-caa7-7b49-846b-ae916327aa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113132" name="019f658a-caa7-7b49-846b-ae916327aa4f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3755557" name="019f658b-fb13-72b8-95c3-9b64ca5ce4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499713" name="019f658b-fb13-72b8-95c3-9b64ca5ce430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8152033" name="019f658c-22b0-7742-9266-1abf2267dc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436617" name="019f658c-22b0-7742-9266-1abf2267dc4c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Wieslergasse 34, Zürich</w:t>
          </w:r>
        </w:p>
        <w:p>
          <w:pPr>
            <w:spacing w:before="0" w:after="0"/>
          </w:pPr>
          <w:r>
            <w:t>DN 1074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footer.xml" Type="http://schemas.openxmlformats.org/officeDocument/2006/relationships/footer" Id="rId5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