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Via Nova 126, Domat/Ems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178853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26651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