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Via Nova 126, Domat/Ems</w:t>
          </w:r>
        </w:p>
        <w:p>
          <w:pPr>
            <w:spacing w:before="0" w:after="0"/>
          </w:pPr>
          <w:r>
            <w:t>1073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