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6788498" name="019f6546-aa79-7fd3-bcc5-d3ab538d74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964079" name="019f6546-aa79-7fd3-bcc5-d3ab538d74e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050871" name="019f6546-c7ba-74f1-a87a-d8b6ad0c47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207292" name="019f6546-c7ba-74f1-a87a-d8b6ad0c476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5817239" name="019f6547-379c-78a8-add4-2543e6cad1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777344" name="019f6547-379c-78a8-add4-2543e6cad18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2074723" name="019f6547-f077-7678-84b3-9ae72877a1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906673" name="019f6547-f077-7678-84b3-9ae72877a19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2034514" name="019f654f-b6e5-7cc7-9809-cb38d59c0a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605444" name="019f654f-b6e5-7cc7-9809-cb38d59c0ab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5898476" name="019f654f-db93-7556-bbae-98b7d4d30a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16778" name="019f654f-db93-7556-bbae-98b7d4d30aa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7019966" name="019f6550-55e9-7cde-b582-19618c2835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088493" name="019f6550-55e9-7cde-b582-19618c28352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3307326" name="019f6550-7c27-7e49-8dc5-665a8af594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151982" name="019f6550-7c27-7e49-8dc5-665a8af594d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6064193" name="019f6552-2c29-7a4e-b3c1-9f389c5ec0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00110" name="019f6552-2c29-7a4e-b3c1-9f389c5ec04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2249989" name="019f6552-3db1-76d9-9192-505542b298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370375" name="019f6552-3db1-76d9-9192-505542b298b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5988990" name="019f6556-e178-7f1a-b965-723e09d7f5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347563" name="019f6556-e178-7f1a-b965-723e09d7f55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3909525" name="019f6557-0413-7645-a702-b4cec3aa4c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233765" name="019f6557-0413-7645-a702-b4cec3aa4c0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Sauna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6137815" name="019f655e-6384-7039-811a-065cda34a8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664041" name="019f655e-6384-7039-811a-065cda34a8d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9131387" name="019f655e-7abc-78b3-9748-9d8091a241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379394" name="019f655e-7abc-78b3-9748-9d8091a2414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7977474" name="019f655e-efae-70ee-825f-2202e7af75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772388" name="019f655e-efae-70ee-825f-2202e7af75b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6130590" name="019f655f-0879-7503-85c5-377b7bd670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208864" name="019f655f-0879-7503-85c5-377b7bd6703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Sauna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9739334" name="019f655f-e125-70ae-ac57-965fd79d00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749599" name="019f655f-e125-70ae-ac57-965fd79d00a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2294800" name="019f655f-f6fc-7bb6-8345-86e6af2fe5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051087" name="019f655f-f6fc-7bb6-8345-86e6af2fe5f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4814931" name="019f656a-c259-72ed-8c4b-493f660f4d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83254" name="019f656a-c259-72ed-8c4b-493f660f4d7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2952183" name="019f656a-fc37-7fc1-9f8c-f1a8dc95bb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331019" name="019f656a-fc37-7fc1-9f8c-f1a8dc95bb0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6983612" name="019f656c-7102-789e-b2e2-eb00d15dd0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386160" name="019f656c-7102-789e-b2e2-eb00d15dd0a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4893970" name="019f656c-8d47-7704-902b-405ea84afd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074049" name="019f656c-8d47-7704-902b-405ea84afd2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 / Bad / Treppenhaus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8846098" name="019f656d-3980-7462-8a87-826019f4fd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585489" name="019f656d-3980-7462-8a87-826019f4fd9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0669034" name="019f656d-6880-7bb3-8f4f-c12c768bec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38450" name="019f656d-6880-7bb3-8f4f-c12c768beca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 / Bad / Treppenhaus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0464542" name="019f656d-f0c8-74fb-aaed-8380bce225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597323" name="019f656d-f0c8-74fb-aaed-8380bce225e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7789592" name="019f656e-18b0-77d8-b412-37186ea708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801265" name="019f656e-18b0-77d8-b412-37186ea70852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730106" name="019f6570-d4de-779c-910b-7f58cf70e4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45012" name="019f6570-d4de-779c-910b-7f58cf70e4d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8437805" name="019f6570-f360-729d-84fe-47c1d12580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275206" name="019f6570-f360-729d-84fe-47c1d12580e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7209036" name="019f6572-3d44-75fb-b9fe-c8b6f70753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501714" name="019f6572-3d44-75fb-b9fe-c8b6f707534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3995969" name="019f6572-695e-7730-be94-0f6f64e54d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414837" name="019f6572-695e-7730-be94-0f6f64e54db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9786720" name="019f6573-6f24-7645-ae7d-a690ae3bd1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5358067" name="019f6573-6f24-7645-ae7d-a690ae3bd18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2615323" name="019f6573-8120-7e3c-8345-9a0e64e6e2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569753" name="019f6573-8120-7e3c-8345-9a0e64e6e224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Kaminzimmer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2877153" name="019f6576-c8d4-7b45-9166-0b702a7ff4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412954" name="019f6576-c8d4-7b45-9166-0b702a7ff43b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0532986" name="019f6576-daf6-7444-86e5-96407a886c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148201" name="019f6576-daf6-7444-86e5-96407a886ca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Kaminzimmer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576052" name="019f6577-4e64-72a0-adcc-c60fc0ccb7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143443" name="019f6577-4e64-72a0-adcc-c60fc0ccb7e4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5249278" name="019f6577-685d-7a01-8f55-ab2693dcbf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432732" name="019f6577-685d-7a01-8f55-ab2693dcbf7f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0528370" name="019f6582-07b0-763f-9e82-720605a1d2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134440" name="019f6582-07b0-763f-9e82-720605a1d2f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4640054" name="019f6582-87fd-71b4-8950-e819f008c1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025321" name="019f6582-87fd-71b4-8950-e819f008c146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3406848" name="019f6584-d201-734c-9153-ec4dad807a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07052" name="019f6584-d201-734c-9153-ec4dad807ab7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8179271" name="019f6585-3415-7979-b6a3-7fa3647e5c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310632" name="019f6585-3415-7979-b6a3-7fa3647e5cf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5419724" name="019f658d-08a9-7fb6-9279-3351c5bda8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38228" name="019f658d-08a9-7fb6-9279-3351c5bda892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3251509" name="019f658d-3208-7a16-a183-d21dfd089e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772948" name="019f658d-3208-7a16-a183-d21dfd089e81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Via Nova 126, Domat/Ems</w:t>
          </w:r>
        </w:p>
        <w:p>
          <w:pPr>
            <w:spacing w:before="0" w:after="0"/>
          </w:pPr>
          <w:r>
            <w:t>1073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