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Müliweiher Neuheim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1049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51815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472343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