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üliweiher Neuheim</w:t>
          </w:r>
        </w:p>
        <w:p>
          <w:pPr>
            <w:spacing w:before="0" w:after="0"/>
          </w:pPr>
          <w:r>
            <w:t>10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