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942397" name="019f4bbe-bb5c-7cd3-bb86-a1886af09f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799234" name="019f4bbe-bb5c-7cd3-bb86-a1886af09fb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627894" name="019f4bbe-d605-7f42-b1ea-e463fa2d5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15035" name="019f4bbe-d605-7f42-b1ea-e463fa2d57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80830" name="019f4beb-5fe0-74ff-9db0-2a285bc91f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648923" name="019f4beb-5fe0-74ff-9db0-2a285bc91fd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292665" name="019f4beb-7af7-7fe9-b446-6908f2a2ca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647316" name="019f4beb-7af7-7fe9-b446-6908f2a2ca2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438178" name="019f4bee-e1e6-7f4a-a6b8-c08ca34776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742347" name="019f4bee-e1e6-7f4a-a6b8-c08ca347768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513292" name="019f4bf0-30ce-70ba-bdf9-ce8f19fac5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453366" name="019f4bf0-30ce-70ba-bdf9-ce8f19fac5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057894" name="019f4bf4-8c8e-795c-badf-4d61ddf04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068945" name="019f4bf4-8c8e-795c-badf-4d61ddf04ea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809277" name="019f4bf5-589a-7871-b9d8-43124099e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895999" name="019f4bf5-589a-7871-b9d8-43124099ea2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479058" name="019f4bfa-0359-709a-9ea6-2c17e25b58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930984" name="019f4bfa-0359-709a-9ea6-2c17e25b58b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12172" name="019f4bfa-2f4a-707c-9787-8b82929d3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007049" name="019f4bfa-2f4a-707c-9787-8b82929d393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778253" name="019f4bfa-dff3-797b-b8f0-bdf01c3823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03601" name="019f4bfa-dff3-797b-b8f0-bdf01c38234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25003" name="019f4bfb-0308-70d9-b771-51f1b3a9b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751368" name="019f4bfb-0308-70d9-b771-51f1b3a9bb3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655501" name="019f4bfb-84fc-75e1-a876-fa6892d9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671294" name="019f4bfb-84fc-75e1-a876-fa6892d9de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669054" name="019f4bfb-a57a-7c26-b775-608d9a9d9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708192" name="019f4bfb-a57a-7c26-b775-608d9a9d9e4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726118" name="019f4bfe-7f45-7ff3-bfea-2f00b2029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723581" name="019f4bfe-7f45-7ff3-bfea-2f00b2029a1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583361" name="019f4bfe-e492-7b34-b411-6d3611356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504673" name="019f4bfe-e492-7b34-b411-6d36113569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732356" name="019f4bff-33ec-7d91-bb52-eb850f760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435455" name="019f4bff-33ec-7d91-bb52-eb850f760ec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90185" name="019f4bff-63a2-70c0-b090-5b5e877d9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666144" name="019f4bff-63a2-70c0-b090-5b5e877d9fb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Dachzimmer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30452" name="019f4c02-0919-7c40-af54-5e464f6f7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585828" name="019f4c02-0919-7c40-af54-5e464f6f78d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324642" name="019f4c02-1c53-7b2b-877d-2e29c13268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383027" name="019f4c02-1c53-7b2b-877d-2e29c13268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120028" name="019f4c0b-a509-7e27-93ee-e307659d2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86661" name="019f4c0b-a509-7e27-93ee-e307659d28a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957848" name="019f4c0c-ba5c-7c14-9577-e97a00080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907080" name="019f4c0c-ba5c-7c14-9577-e97a00080a7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Müliweiher Neuheim</w:t>
          </w:r>
        </w:p>
        <w:p>
          <w:pPr>
            <w:spacing w:before="0" w:after="0"/>
          </w:pPr>
          <w:r>
            <w:t>1049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