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ndustriestrasse 38, 9463 Oberriet</w:t>
          </w:r>
        </w:p>
        <w:p>
          <w:pPr>
            <w:spacing w:before="0" w:after="0"/>
          </w:pPr>
          <w:r>
            <w:t>10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