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Industriestrasse 38, 9463 Oberriet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033513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367290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