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9245114" name="019f5a41-b53c-79d6-b881-471de12c0e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759082" name="019f5a41-b53c-79d6-b881-471de12c0ec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9293905" name="019f5a42-2631-766f-a336-5d0bcae289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1231775" name="019f5a42-2631-766f-a336-5d0bcae2892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0447344" name="019f5a42-fc4d-745b-be7d-4b15f22b7b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6872950" name="019f5a42-fc4d-745b-be7d-4b15f22b7bb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292751" name="019f5a43-a136-7b75-892c-43075e5ecc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1321503" name="019f5a43-a136-7b75-892c-43075e5eccb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6656412" name="019f5a45-cd93-74ab-b596-726fd9959b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227685" name="019f5a45-cd93-74ab-b596-726fd9959b6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047461" name="019f5a46-13ea-733b-a875-ee5a3b57b3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256223" name="019f5a46-13ea-733b-a875-ee5a3b57b3b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DG-UG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7695027" name="019f5a4a-7d90-7fc6-bbc0-e19f84cbb2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151916" name="019f5a4a-7d90-7fc6-bbc0-e19f84cbb28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9067862" name="019f5a4a-92b0-74cf-b3fa-af5c0a6478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9871" name="019f5a4a-92b0-74cf-b3fa-af5c0a64788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DG-UG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8675734" name="019f5a4b-1d31-7dcb-a720-90549f09e7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594805" name="019f5a4b-1d31-7dcb-a720-90549f09e72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7455863" name="019f5a4b-42ef-7b28-8a8e-2f09d9a6b4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542987" name="019f5a4b-42ef-7b28-8a8e-2f09d9a6b48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DG-OG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072264" name="019f5a50-eb9f-7203-9c0c-66c707b585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272537" name="019f5a50-eb9f-7203-9c0c-66c707b5853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0257463" name="019f5a51-99ea-7bca-b906-18480ced62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0201408" name="019f5a51-99ea-7bca-b906-18480ced62e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4898762" name="019f5a57-62ac-7642-9996-80e169bcfc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370730" name="019f5a57-62ac-7642-9996-80e169bcfc7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4924879" name="019f5a57-a77a-72b4-9ab3-daf693858e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556591" name="019f5a57-a77a-72b4-9ab3-daf693858ef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257109" name="019f5a58-0ddb-7c32-bb20-0f73e7f220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3296939" name="019f5a58-0ddb-7c32-bb20-0f73e7f2209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1609351" name="019f5a58-3fe0-7aaf-a174-d1144d2dd6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691610" name="019f5a58-3fe0-7aaf-a174-d1144d2dd69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7750195" name="019f5a58-9c56-7da8-8e3e-a0c7d74552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116643" name="019f5a58-9c56-7da8-8e3e-a0c7d745524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9089569" name="019f5a59-0253-7743-8aa0-0cbcadad35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114492" name="019f5a59-0253-7743-8aa0-0cbcadad350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003067" name="019f5a5e-2c5a-7a91-9c08-e880e89442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091334" name="019f5a5e-2c5a-7a91-9c08-e880e89442d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2748263" name="019f5a5e-56fa-7c99-8112-d70ca5054d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469638" name="019f5a5e-56fa-7c99-8112-d70ca5054d0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6588903" name="019f5a62-af86-7df3-ba00-d4c93b751c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7763668" name="019f5a62-af86-7df3-ba00-d4c93b751c1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8265292" name="019f5a62-c10e-7b97-895e-020b4d54e0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257475" name="019f5a62-c10e-7b97-895e-020b4d54e00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4617108" name="019f5a63-878f-7dad-be83-d36c66d59c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7645950" name="019f5a63-878f-7dad-be83-d36c66d59c1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8913345" name="019f5a63-c5e5-77c4-86c5-410ec97166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47292" name="019f5a63-c5e5-77c4-86c5-410ec971663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1539541" name="019f5a6d-585d-710c-a522-f753dd0813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3138" name="019f5a6d-585d-710c-a522-f753dd08138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1714327" name="019f5a6d-94d2-79ab-b3df-45331366fe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610232" name="019f5a6d-94d2-79ab-b3df-45331366fe1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4208947" name="019f5a6f-8669-78b1-b858-8f166fb517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522200" name="019f5a6f-8669-78b1-b858-8f166fb5176f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3823628" name="019f5a6f-a910-7d3f-b8d0-90abb02eff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441595" name="019f5a6f-a910-7d3f-b8d0-90abb02effc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0813701" name="019f5a70-ed05-7cb5-afab-0c8bb97a28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558084" name="019f5a70-ed05-7cb5-afab-0c8bb97a283d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0741108" name="019f5a71-010c-7185-b590-fa45672d82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738224" name="019f5a71-010c-7185-b590-fa45672d82f4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0892456" name="019f5a71-ca8d-78cd-9552-7c609901d7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033228" name="019f5a71-ca8d-78cd-9552-7c609901d71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2733573" name="019f5a71-fa6e-73c6-abf8-99143d1cd6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206657" name="019f5a71-fa6e-73c6-abf8-99143d1cd69c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6895196" name="019f5a75-9992-741d-8eba-a4dd3d1228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71140" name="019f5a75-9992-741d-8eba-a4dd3d12285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4171839" name="019f5a75-bd7b-73fd-ae4c-c03e19e3b3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236387" name="019f5a75-bd7b-73fd-ae4c-c03e19e3b3d4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0199099" name="019f5a77-4cb3-749f-88a5-6302e0502f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407045" name="019f5a77-4cb3-749f-88a5-6302e0502f21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1702902" name="019f5a77-8cd1-761d-9838-f665a8660a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486670" name="019f5a77-8cd1-761d-9838-f665a8660a96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6374615" name="019f5a78-f15f-70a9-b029-c314f16bfd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217532" name="019f5a78-f15f-70a9-b029-c314f16bfd67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372542" name="019f5a79-46f3-79e2-bc0a-abe8aab1d4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991914" name="019f5a79-46f3-79e2-bc0a-abe8aab1d46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0609006" name="019f5a7b-d8ae-7a58-9e56-ec1aebe596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838750" name="019f5a7b-d8ae-7a58-9e56-ec1aebe59613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1988209" name="019f5a7c-2f65-7adb-9580-7bd376eb45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073350" name="019f5a7c-2f65-7adb-9580-7bd376eb455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951180" name="019f5a83-4c7b-7ff7-b38b-e2fa15a644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618169" name="019f5a83-4c7b-7ff7-b38b-e2fa15a64425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6398239" name="019f5a83-69e1-7afe-b893-aff0a98739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186945" name="019f5a83-69e1-7afe-b893-aff0a9873966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6730814" name="019f5a84-68ee-7f1b-9eff-af259142c6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656998" name="019f5a84-68ee-7f1b-9eff-af259142c649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5576595" name="019f5a86-5aa7-732c-b637-716a2decab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914379" name="019f5a86-5aa7-732c-b637-716a2decab92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4906542" name="019f5a86-924e-72a7-a673-ab0529da06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684443" name="019f5a86-924e-72a7-a673-ab0529da061f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4811070" name="019f5a88-5d9c-78b4-b780-ae86e44912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051206" name="019f5a88-5d9c-78b4-b780-ae86e4491243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Industriestrasse 38, 9463 Oberriet</w:t>
          </w:r>
        </w:p>
        <w:p>
          <w:pPr>
            <w:spacing w:before="0" w:after="0"/>
          </w:pPr>
          <w:r>
            <w:t>1066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