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Buchslistrasse 15A, 5453 Remetschwil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177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1011075739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179071327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