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uchslistrasse 15A, 5453 Remetschwil</w:t>
          </w:r>
        </w:p>
        <w:p>
          <w:pPr>
            <w:spacing w:before="0" w:after="0"/>
          </w:pPr>
          <w:r>
            <w:t>17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