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597105" name="a39527f0-ed07-11ef-a3b7-6de773521c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13884" name="a39527f0-ed07-11ef-a3b7-6de773521c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618278" name="a8d68600-ed07-11ef-ac67-2bd33bb5f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689660" name="a8d68600-ed07-11ef-ac67-2bd33bb5fbe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419419" name="c32fabd0-ed07-11ef-8023-350fb2832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7397" name="c32fabd0-ed07-11ef-8023-350fb283292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529750" name="da606880-ed07-11ef-adfe-2b68392979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08170" name="da606880-ed07-11ef-adfe-2b683929790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645070" name="e8f37cc0-ed07-11ef-ae03-ab2b8dd9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684903" name="e8f37cc0-ed07-11ef-ae03-ab2b8dd9dd8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835611" name="f1af5b90-ed07-11ef-a5b7-e11cf0ea2b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08923" name="f1af5b90-ed07-11ef-a5b7-e11cf0ea2bb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025988" name="093479d0-ed08-11ef-a6e3-313cd226a3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317752" name="093479d0-ed08-11ef-a6e3-313cd226a3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706029" name="16570e20-ed08-11ef-af6e-8dd993ba4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328095" name="16570e20-ed08-11ef-af6e-8dd993ba470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06809" name="2db78d60-ed08-11ef-8746-17ada2756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521247" name="2db78d60-ed08-11ef-8746-17ada27561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65193" name="368fcdd0-ed08-11ef-8849-2730874c2b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630651" name="368fcdd0-ed08-11ef-8849-2730874c2b6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776382" name="566c63c0-ed08-11ef-b5f2-15e2ce831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252292" name="566c63c0-ed08-11ef-b5f2-15e2ce831e0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607129" name="59dd4790-ed08-11ef-ae57-eff7f56cae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267746" name="59dd4790-ed08-11ef-ae57-eff7f56cae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966124" name="6ec4fea0-ed08-11ef-b59e-138f6d321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383702" name="6ec4fea0-ed08-11ef-b59e-138f6d3213c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753138" name="737a4950-ed08-11ef-860b-b9bedf369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424275" name="737a4950-ed08-11ef-860b-b9bedf3690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768118" name="7f809830-ed08-11ef-a736-3524a0024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63032" name="7f809830-ed08-11ef-a736-3524a00243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659383" name="83c7ded0-ed08-11ef-9705-4f7c73c197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255310" name="83c7ded0-ed08-11ef-9705-4f7c73c197c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239000" name="c9e45380-ed08-11ef-b104-49ec0b2d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441929" name="c9e45380-ed08-11ef-b104-49ec0b2d6d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212058" name="ce6bfe80-ed08-11ef-bbea-b9fffde02d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660084" name="ce6bfe80-ed08-11ef-bbea-b9fffde02d3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095020" name="e573fd80-ed08-11ef-abac-2d3a10096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70670" name="e573fd80-ed08-11ef-abac-2d3a10096d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673027" name="e96de770-ed08-11ef-95f4-a92d6586f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079738" name="e96de770-ed08-11ef-95f4-a92d6586fb8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181595" name="0662edd0-ed09-11ef-86fb-d158cfe0fc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53087" name="0662edd0-ed09-11ef-86fb-d158cfe0fc7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111433" name="0b3d73c0-ed09-11ef-9af4-8dd07f74a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500809" name="0b3d73c0-ed09-11ef-9af4-8dd07f74ae5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155888" name="18b8af60-ed09-11ef-9266-c914873e1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699243" name="18b8af60-ed09-11ef-9266-c914873e19e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701789" name="1e6e5310-ed09-11ef-b313-2937c17d23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04182" name="1e6e5310-ed09-11ef-b313-2937c17d23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86504" name="8afd4f40-ed09-11ef-bd6d-c314a3412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314888" name="8afd4f40-ed09-11ef-bd6d-c314a3412af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339718" name="902001c0-ed09-11ef-b3d2-43ec0236b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435737" name="902001c0-ed09-11ef-b3d2-43ec0236bd2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063206" name="9bb42de0-ed09-11ef-ae74-5d4c4d0e42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035291" name="9bb42de0-ed09-11ef-ae74-5d4c4d0e42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796486" name="a1c33c30-ed09-11ef-b387-dd7723b69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33036" name="a1c33c30-ed09-11ef-b387-dd7723b6917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465763" name="b627b980-ed09-11ef-92d3-5f9df27809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537856" name="b627b980-ed09-11ef-92d3-5f9df27809d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513436" name="befe7350-ed09-11ef-87cf-93780926f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93730" name="befe7350-ed09-11ef-87cf-93780926f63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798402" name="ca99f270-ed09-11ef-8305-63c543abf0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917783" name="ca99f270-ed09-11ef-8305-63c543abf04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405923" name="d0f54c00-ed09-11ef-a642-2d7259f1e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72769" name="d0f54c00-ed09-11ef-a642-2d7259f1e65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8434" name="b6460500-ed0b-11ef-9b9f-836b57a88a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990091" name="b6460500-ed0b-11ef-9b9f-836b57a88a0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550232" name="bbae4c00-ed0b-11ef-8158-43eec5908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264061" name="bbae4c00-ed0b-11ef-8158-43eec5908e5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715852" name="c99d7f20-ed0b-11ef-afd8-f7c2741f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914368" name="c99d7f20-ed0b-11ef-afd8-f7c2741f77f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989177" name="cfc1ea30-ed0b-11ef-8a71-6bd4e76f84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77651" name="cfc1ea30-ed0b-11ef-8a71-6bd4e76f84a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080556" name="e31322c0-ed0b-11ef-a7e9-b91ebf960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63640" name="e31322c0-ed0b-11ef-a7e9-b91ebf960d2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256072" name="e953ef70-ed0b-11ef-858a-9ba3edaf1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5631" name="e953ef70-ed0b-11ef-858a-9ba3edaf143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795613" name="3813b1e0-ed0c-11ef-97f6-ff43cee41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288162" name="3813b1e0-ed0c-11ef-97f6-ff43cee416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212846" name="410a9de0-ed0c-11ef-a011-196841741b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127418" name="410a9de0-ed0c-11ef-a011-196841741b3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284765" name="543d7900-ed0c-11ef-8bca-85e5d3451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03393" name="543d7900-ed0c-11ef-8bca-85e5d345108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198205" name="584322c0-ed0c-11ef-8d5b-132096cb6a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15859" name="584322c0-ed0c-11ef-8d5b-132096cb6ac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UG / 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054752" name="5cff2ec0-ed0d-11ef-b0f0-d9049309c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295412" name="5cff2ec0-ed0d-11ef-b0f0-d9049309c34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811790" name="6462a980-ed0d-11ef-8416-8d8aac90d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361832" name="6462a980-ed0d-11ef-8416-8d8aac90df5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085760" name="bed8ed20-ed0d-11ef-aa81-49d473462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07815" name="bed8ed20-ed0d-11ef-aa81-49d473462ec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969737" name="c39f27c0-ed0d-11ef-a213-17e1a03978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532002" name="c39f27c0-ed0d-11ef-a213-17e1a03978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UG/ 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706193" name="08566720-ed0e-11ef-a1d0-85a179991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09557" name="08566720-ed0e-11ef-a1d0-85a179991a3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418755" name="0d6c9680-ed0e-11ef-aeac-1b0782059a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579403" name="0d6c9680-ed0e-11ef-aeac-1b0782059ab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371283" name="aedd8460-ed0f-11ef-be49-51d8c3a86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185335" name="aedd8460-ed0f-11ef-be49-51d8c3a86cc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311298" name="b52778d0-ed0f-11ef-8d35-abc535a1a5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48557" name="b52778d0-ed0f-11ef-8d35-abc535a1a59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Buchslistrasse 15A, 5453 Remetschwil</w:t>
          </w:r>
        </w:p>
        <w:p>
          <w:pPr>
            <w:spacing w:before="0" w:after="0"/>
          </w:pPr>
          <w:r>
            <w:t>177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