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Pfruendhofstrasse 1,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350054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85466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