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4989117" name="019f45a6-dcd6-7b3f-a8b1-4a90be0d3f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63092" name="019f45a6-dcd6-7b3f-a8b1-4a90be0d3f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0748594" name="019f45ad-86c0-79d1-80bf-a2991fedb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960652" name="019f45ad-86c0-79d1-80bf-a2991fedb62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798575" name="019f45a7-10d1-7599-ba22-5446601c8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825490" name="019f45a7-10d1-7599-ba22-5446601c8f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927264" name="019f45b1-15f8-7c01-ba0e-c790496c9e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673202" name="019f45b1-15f8-7c01-ba0e-c790496c9ed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203033" name="019f45ac-44ff-7682-b9b2-6bb22ae39a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935352" name="019f45ac-44ff-7682-b9b2-6bb22ae39a2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54205" name="019f45b7-2a2b-7a70-be81-49cbf8187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10241" name="019f45b7-2a2b-7a70-be81-49cbf818751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688641" name="019f45ac-6f39-7475-a435-cbc38c0cc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3285" name="019f45ac-6f39-7475-a435-cbc38c0cc0e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675165" name="019f45b7-a6b3-79f5-91a4-59cc45b4d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012121" name="019f45b7-a6b3-79f5-91a4-59cc45b4d37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4389821" name="019f45b8-39a8-7d6c-941e-f426cea1c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546329" name="019f45b8-39a8-7d6c-941e-f426cea1c08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4920142" name="019f45ba-5a84-749b-a1da-400b50d16d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68878" name="019f45ba-5a84-749b-a1da-400b50d16d5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505582" name="019f45b8-ba3d-7dc6-8f9a-e1eaf5fff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380487" name="019f45b8-ba3d-7dc6-8f9a-e1eaf5fff7a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834276" name="019f45bd-d090-7746-a754-e8b1360832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157488" name="019f45bd-d090-7746-a754-e8b13608326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</w:t>
            </w:r>
          </w:p>
          <w:p>
            <w:pPr>
              <w:spacing w:before="0" w:after="0"/>
            </w:pPr>
            <w:r>
              <w:t>OG-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287710" name="019f45c4-c2ce-754f-a78c-2d02fc08f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888104" name="019f45c4-c2ce-754f-a78c-2d02fc08ffc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573954" name="019f45c5-178a-7c09-9ce7-2ee12976dd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895237" name="019f45c5-178a-7c09-9ce7-2ee12976dd1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</w:t>
            </w:r>
          </w:p>
          <w:p>
            <w:pPr>
              <w:spacing w:before="0" w:after="0"/>
            </w:pPr>
            <w:r>
              <w:t>OG-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591218" name="019f45c5-d8b3-7bb8-a45f-04e0d0d0f1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198028" name="019f45c5-d8b3-7bb8-a45f-04e0d0d0f1c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6891202" name="019f45c5-fe3a-7705-9bbe-a7116023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827121" name="019f45c5-fe3a-7705-9bbe-a71160234d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070924" name="019f45c7-e6b6-757a-ad85-84adbc22a7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501644" name="019f45c7-e6b6-757a-ad85-84adbc22a7c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842913" name="019f45c8-4111-7761-943b-457ee8760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880088" name="019f45c8-4111-7761-943b-457ee8760df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898175" name="019f45ca-7ba7-7d8a-9156-2248f1b752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126075" name="019f45ca-7ba7-7d8a-9156-2248f1b7520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012618" name="019f45ca-2df2-7844-a935-5fcf67925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542426" name="019f45ca-2df2-7844-a935-5fcf6792581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291823" name="019f45cd-a1ad-74ab-b111-738a9b6f29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431675" name="019f45cd-a1ad-74ab-b111-738a9b6f291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15421" name="019f45cb-bb29-7985-8513-3821be8e1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029" name="019f45cb-bb29-7985-8513-3821be8e12d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451077" name="019f45cd-4808-7f2b-82aa-e13f96ecf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200107" name="019f45cd-4808-7f2b-82aa-e13f96ecf81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3973788" name="019f45cd-758d-7202-9dda-c321447b9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422761" name="019f45cd-758d-7202-9dda-c321447b9ce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671437" name="019f45cf-074e-7e55-8623-613829d6db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340734" name="019f45cf-074e-7e55-8623-613829d6db6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927442" name="019f45d0-a42a-749d-956e-5aa5f67430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269836" name="019f45d0-a42a-749d-956e-5aa5f67430d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655788" name="019f45d4-114b-73d3-bbad-54a47cf1b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373735" name="019f45d4-114b-73d3-bbad-54a47cf1b06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2430432" name="019f45d6-8080-78ab-8dae-7f443a396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651998" name="019f45d6-8080-78ab-8dae-7f443a3960f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238465" name="019f45d6-ec4a-7659-8532-bf4c4d7363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841648" name="019f45d6-ec4a-7659-8532-bf4c4d73636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912518" name="019f45d8-09a1-7581-bbfe-2c3a7cb132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528894" name="019f45d8-09a1-7581-bbfe-2c3a7cb1327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533398" name="019f45db-e9b7-7f3a-9ea9-12bbd6d1d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511979" name="019f45db-e9b7-7f3a-9ea9-12bbd6d1d81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628042" name="019f45dc-1b7c-7e20-be91-da9b9825e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726907" name="019f45dc-1b7c-7e20-be91-da9b9825e99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170179" name="019f45e7-d17a-7b24-822d-1479f3345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475007" name="019f45e7-d17a-7b24-822d-1479f3345f1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482855" name="019f45e8-1524-71e5-959b-a7f0a7750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32368" name="019f45e8-1524-71e5-959b-a7f0a775069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211039" name="019f45e9-700b-7678-85b8-cc799e445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891108" name="019f45e9-700b-7678-85b8-cc799e44525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3973" name="019f45e9-b80e-7700-9e37-f695e0ea1e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275015" name="019f45e9-b80e-7700-9e37-f695e0ea1e7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165476" name="019f45eb-8ab8-7650-920b-73fc5ffd2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037481" name="019f45eb-8ab8-7650-920b-73fc5ffd2db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820401" name="019f45eb-b218-707e-aaf1-d4df43ba9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069086" name="019f45eb-b218-707e-aaf1-d4df43ba97b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648222" name="019f45ec-be6f-7a98-bfca-5cc23a286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683634" name="019f45ec-be6f-7a98-bfca-5cc23a2868dd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065866" name="019f45ec-d41a-7707-bf49-470aed6d92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55590" name="019f45ec-d41a-7707-bf49-470aed6d927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056912" name="019f45f0-130a-712f-92f3-7b94e07a1e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668224" name="019f45f0-130a-712f-92f3-7b94e07a1ee9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68391" name="019f45f0-2dfb-724d-9da8-8476de90ed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29799" name="019f45f0-2dfb-724d-9da8-8476de90ed8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Pfruendhofstrasse 1, 8910 Affoltern am Albis</w:t>
          </w:r>
        </w:p>
        <w:p>
          <w:pPr>
            <w:spacing w:before="0" w:after="0"/>
          </w:pPr>
          <w:r>
            <w:t>884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