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Im Zentrum 15, 8604 Volketswil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368289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94113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