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Zentrum 15, 8604 Volketswil</w:t>
          </w:r>
        </w:p>
        <w:p>
          <w:pPr>
            <w:spacing w:before="0" w:after="0"/>
          </w:pPr>
          <w:r>
            <w:t>1070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