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Reduit </w:t>
            </w:r>
          </w:p>
          <w:p>
            <w:pPr>
              <w:spacing w:before="0" w:after="0"/>
            </w:pPr>
            <w:r>
              <w:t>7. OG links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Cusion Vinyl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10074423" name="019f60aa-bc8c-7149-8e38-6098bfc217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0566595" name="019f60aa-bc8c-7149-8e38-6098bfc2179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5943341" name="019f60aa-f9d5-7400-9398-c14f9d8c315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8715784" name="019f60aa-f9d5-7400-9398-c14f9d8c315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/ Wohnzimner / Reduit </w:t>
            </w:r>
          </w:p>
          <w:p>
            <w:pPr>
              <w:spacing w:before="0" w:after="0"/>
            </w:pPr>
            <w:r>
              <w:t>7. OG links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3197058" name="019f60ac-3f78-7436-b357-19227c90ec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9439525" name="019f60ac-3f78-7436-b357-19227c90ece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3332825" name="019f60ac-d1a7-715a-bf2d-cdfa8d6421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3648951" name="019f60ac-d1a7-715a-bf2d-cdfa8d6421d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WC / Küche </w:t>
            </w:r>
          </w:p>
          <w:p>
            <w:pPr>
              <w:spacing w:before="0" w:after="0"/>
            </w:pPr>
            <w:r>
              <w:t>7. OG links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Cusion Vinyl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8299090" name="019f60b1-39d8-7638-828f-8a2cb422ee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6828537" name="019f60b1-39d8-7638-828f-8a2cb422ee7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05645311" name="019f60b1-5794-764c-966d-cb6c142aef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2281919" name="019f60b1-5794-764c-966d-cb6c142aef4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WC </w:t>
            </w:r>
          </w:p>
          <w:p>
            <w:pPr>
              <w:spacing w:before="0" w:after="0"/>
            </w:pPr>
            <w:r>
              <w:t>7. OG links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22528325" name="019f60b3-e863-7eb0-a7f5-d8161ad502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296373" name="019f60b3-e863-7eb0-a7f5-d8161ad502f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2528232" name="019f60b4-0b1b-7fad-a838-6aaced3270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6372913" name="019f60b4-0b1b-7fad-a838-6aaced3270d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WC / Küche </w:t>
            </w:r>
          </w:p>
          <w:p>
            <w:pPr>
              <w:spacing w:before="0" w:after="0"/>
            </w:pPr>
            <w:r>
              <w:t>7. OG links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51983314" name="019f60b5-978b-7049-a9f9-6490a995fc2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8401521" name="019f60b5-978b-7049-a9f9-6490a995fc2a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07118482" name="019f60b5-adf5-71c7-abce-b4448d1e0cb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6523480" name="019f60b5-adf5-71c7-abce-b4448d1e0cb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WC / Küche </w:t>
            </w:r>
          </w:p>
          <w:p>
            <w:pPr>
              <w:spacing w:before="0" w:after="0"/>
            </w:pPr>
            <w:r>
              <w:t>7. OG links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7891534" name="019f60b8-675b-7924-bcc0-fe209d681d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5314493" name="019f60b8-675b-7924-bcc0-fe209d681d2b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9429382" name="019f60b8-9190-7b82-8072-c664dfcf58b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8531745" name="019f60b8-9190-7b82-8072-c664dfcf58bd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Zentrum 15, 8604 Volketswil</w:t>
          </w:r>
        </w:p>
        <w:p>
          <w:pPr>
            <w:spacing w:before="0" w:after="0"/>
          </w:pPr>
          <w:r>
            <w:t>1070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