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Lärchenstrasse 38, Birmensdorf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167810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6380189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