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Lärchenstrasse 38, Birmensdorf</w:t>
          </w:r>
        </w:p>
        <w:p>
          <w:pPr>
            <w:spacing w:before="0" w:after="0"/>
          </w:pPr>
          <w:r>
            <w:t>1069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