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437081" name="019f6052-97a4-7d50-9983-b5ca6761d1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11335" name="019f6052-97a4-7d50-9983-b5ca6761d13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679277" name="019f6052-c054-77a1-a9ce-d40bf2452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78975" name="019f6052-c054-77a1-a9ce-d40bf24521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673597" name="019f6053-7234-7124-b8cd-446ddcb8f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021070" name="019f6053-7234-7124-b8cd-446ddcb8f2c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086752" name="019f6053-90b5-77a6-a071-1003b29b5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513073" name="019f6053-90b5-77a6-a071-1003b29b58a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21498" name="019f6053-dd57-7f92-b9ca-5e0f72f94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533353" name="019f6053-dd57-7f92-b9ca-5e0f72f9423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396657" name="019f6053-ff47-77e4-a64f-6aace91172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244819" name="019f6053-ff47-77e4-a64f-6aace91172c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148930" name="019f6054-5bc5-758e-9f16-f2c9c787e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51329" name="019f6054-5bc5-758e-9f16-f2c9c787ef2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708720" name="019f6054-80f4-7ade-9cdb-d3d3547ca9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564536" name="019f6054-80f4-7ade-9cdb-d3d3547ca95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034873" name="019f6057-b861-7851-ac25-8c3b42805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16057" name="019f6057-b861-7851-ac25-8c3b4280510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222676" name="019f6057-cfd5-7a8c-aed5-738b0eb65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09266" name="019f6057-cfd5-7a8c-aed5-738b0eb6549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128402" name="019f605c-34dd-7f1a-a214-dce7696be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508419" name="019f605c-34dd-7f1a-a214-dce7696be3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521328" name="019f605c-663c-7aef-bed8-487e0c62e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586805" name="019f605c-663c-7aef-bed8-487e0c62e2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939781" name="019f6065-c685-7106-90f7-4ff92b22b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52782" name="019f6065-c685-7106-90f7-4ff92b22ba6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648309" name="019f6065-fef5-704b-92d4-f86a010ef6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29306" name="019f6065-fef5-704b-92d4-f86a010ef66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602031" name="019f6066-9a18-750a-bc6a-1257fdf99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97373" name="019f6066-9a18-750a-bc6a-1257fdf993d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799390" name="019f6066-aca5-7c7c-ba8a-4e8122fc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067200" name="019f6066-aca5-7c7c-ba8a-4e8122fc4ab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/ Schlafzimmer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060677" name="019f606a-10e4-7332-ad8a-844033dd47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988595" name="019f606a-10e4-7332-ad8a-844033dd471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246268" name="019f606a-4439-7d58-a5b6-5af4295cc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934573" name="019f606a-4439-7d58-a5b6-5af4295ccd7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1,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079734" name="019f606d-2508-7edb-8fdf-5b7e0c062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48394" name="019f606d-2508-7edb-8fdf-5b7e0c06216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152414" name="019f606d-5580-7d9a-8ffc-5d4e5574e9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09587" name="019f606d-5580-7d9a-8ffc-5d4e5574e9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703133" name="019f606f-dbba-71c7-a8a2-237df425d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76708" name="019f606f-dbba-71c7-a8a2-237df425db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378524" name="019f6076-4848-75c1-a126-5ea098242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71821" name="019f6076-4848-75c1-a126-5ea098242eb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480416" name="019f6076-876d-7b00-ba44-add024b6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570520" name="019f6076-876d-7b00-ba44-add024b6a5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731840" name="019f6076-aa00-735e-9fa7-c88ede447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115208" name="019f6076-aa00-735e-9fa7-c88ede4471e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176296" name="019f6077-1169-7e5d-810f-9456f256e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819406" name="019f6077-1169-7e5d-810f-9456f256e7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880338" name="019f6077-5166-790f-b635-ad34a87e7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69855" name="019f6077-5166-790f-b635-ad34a87e797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911549" name="019f6077-ff74-76d8-8f5b-7d1a40430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986662" name="019f6077-ff74-76d8-8f5b-7d1a40430b5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420927" name="019f6078-1bce-7811-a33f-c0d9df028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30366" name="019f6078-1bce-7811-a33f-c0d9df028ab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902588" name="019f6079-eb30-711c-9a57-d5049be7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64338" name="019f6079-eb30-711c-9a57-d5049be7df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279077" name="019f607a-0a37-7f6a-8860-605a2ad49c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909128" name="019f607a-0a37-7f6a-8860-605a2ad49cf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Lärchenstrasse 38, Birmensdorf</w:t>
          </w:r>
        </w:p>
        <w:p>
          <w:pPr>
            <w:spacing w:before="0" w:after="0"/>
          </w:pPr>
          <w:r>
            <w:t>1069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