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Cusion Vinyl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Wilerstrasse 80A, Wattwil</w:t>
          </w:r>
        </w:p>
        <w:p>
          <w:pPr>
            <w:spacing w:before="0" w:after="0"/>
          </w:pPr>
          <w:r>
            <w:t>1068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