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Wilerstrasse 80A, Wattwil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1068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60083938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6017941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