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5512028" name="019f5f4b-d366-7278-81ce-e68b7e3b18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496642" name="019f5f4b-d366-7278-81ce-e68b7e3b18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0089026" name="019f5f4b-fa41-7400-898f-8f8ca485f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5571437" name="019f5f4b-fa41-7400-898f-8f8ca485feb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4550268" name="019f5f4c-8738-7142-aa93-d1dfc42ffe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7806324" name="019f5f4c-8738-7142-aa93-d1dfc42ffe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1102734" name="019f5f4c-afed-76ed-b9e8-260cb84f50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6686788" name="019f5f4c-afed-76ed-b9e8-260cb84f503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1463350" name="019f5f4d-8ba8-7202-b66d-3c8454ab3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5632435" name="019f5f4d-8ba8-7202-b66d-3c8454ab3bd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7355674" name="019f5f4d-a8f6-79ea-9fdf-8fb81428cc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792227" name="019f5f4d-a8f6-79ea-9fdf-8fb81428cc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Cusion Vinyl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1341432" name="019f5f49-c07a-75df-946e-eb556bad9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84585" name="019f5f49-c07a-75df-946e-eb556bad9e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9882245" name="019f5f49-da56-7c70-be27-8d8eb7ac14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729036" name="019f5f49-da56-7c70-be27-8d8eb7ac143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