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EFH.Schützenstrasse 36, 5454 Bellikon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1059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6786436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5932856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