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5088260" name="019f46c4-0557-71d7-a524-60e4c04460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417902" name="019f46c4-0557-71d7-a524-60e4c04460af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4943206" name="019f46c4-e53a-7797-a39b-4ab2fdd3d6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2016166" name="019f46c4-e53a-7797-a39b-4ab2fdd3d61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51495324" name="019f46c6-54bf-76db-8123-7ef89cba8f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1940051" name="019f46c6-54bf-76db-8123-7ef89cba8f5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9491657" name="019f46c6-cbd3-7703-8d4d-d4b1b46f2c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8293401" name="019f46c6-cbd3-7703-8d4d-d4b1b46f2c0e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83140307" name="019f46c9-085c-7fdf-89d2-eb67c0948a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2795939" name="019f46c9-085c-7fdf-89d2-eb67c0948aa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1452540" name="019f46c9-3509-7c8e-b5c4-c1ecac18d4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4394465" name="019f46c9-3509-7c8e-b5c4-c1ecac18d4b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121028" name="019f46cb-8798-7507-9c94-74d66eb76d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478458" name="019f46cb-8798-7507-9c94-74d66eb76de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009878" name="019f46c9-d8d1-72d5-a3b0-8394e12e12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037868" name="019f46c9-d8d1-72d5-a3b0-8394e12e120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Treppenhaus/ Gang</w:t>
            </w:r>
          </w:p>
          <w:p>
            <w:pPr>
              <w:spacing w:before="0" w:after="0"/>
            </w:pPr>
            <w:r>
              <w:t>UG-OG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1800300" name="019f46e0-c2e3-7140-a3e3-eacf7614a9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5279404" name="019f46e0-c2e3-7140-a3e3-eacf7614a94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5214374" name="019f46e0-ea88-781b-9c99-7da14f8565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0239168" name="019f46e0-ea88-781b-9c99-7da14f8565e7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Treppenhaus/ Gang</w:t>
            </w:r>
          </w:p>
          <w:p>
            <w:pPr>
              <w:spacing w:before="0" w:after="0"/>
            </w:pPr>
            <w:r>
              <w:t>UG-OG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9674111" name="019f46e2-77ef-7fa0-bc6b-14b2a417bc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438870" name="019f46e2-77ef-7fa0-bc6b-14b2a417bc4b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6855324" name="019f46e2-beae-76a8-b2c8-50b8384d65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5031588" name="019f46e2-beae-76a8-b2c8-50b8384d65f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Esszimmer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08604132" name="019f46e3-7fb6-7309-acea-7ecc47ef79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9523664" name="019f46e3-7fb6-7309-acea-7ecc47ef79f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869015" name="019f46e3-eb44-7da2-8bf8-03d057f170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0141407" name="019f46e3-eb44-7da2-8bf8-03d057f170e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Esszimmer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09531220" name="019f46ee-6d99-72f3-8b3b-fef54f7b61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6697342" name="019f46ee-6d99-72f3-8b3b-fef54f7b61a2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8998796" name="019f46ee-c3d8-7f02-a509-1d49371e48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9243928" name="019f46ee-c3d8-7f02-a509-1d49371e48e9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60030986" name="019f46f2-ab7b-7786-aa93-8c4cb9f5ef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0689350" name="019f46f2-ab7b-7786-aa93-8c4cb9f5ef0d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0248143" name="019f46f2-d372-7299-98fa-1fdb5d32fb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6189916" name="019f46f2-d372-7299-98fa-1fdb5d32fbd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06895528" name="019f46fc-5c50-7da2-a53c-812f108413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3123548" name="019f46fc-5c50-7da2-a53c-812f108413b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2431106" name="019f46fc-a1ec-7a9e-8b35-440d7a77da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984510" name="019f46fc-a1ec-7a9e-8b35-440d7a77da21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60977190" name="019f46fd-1445-7c23-92d8-e6e6f72bba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6765368" name="019f46fd-1445-7c23-92d8-e6e6f72bbaf8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8222039" name="019f46fd-51c1-7cde-bba3-3d975abc1c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3872409" name="019f46fd-51c1-7cde-bba3-3d975abc1c59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ZWEILAGIG! ( Untere Schicht mit Bituminösen Kleber.)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1450615" name="019f4708-7403-7697-9d2b-d3eabbff2d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2838825" name="019f4708-7403-7697-9d2b-d3eabbff2dc3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3913091" name="019f4709-3862-7b8a-9170-e7b55e7e46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7260273" name="019f4709-3862-7b8a-9170-e7b55e7e46cc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22995898" name="019f470f-8555-7c71-94b4-792140ede5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9000835" name="019f470f-8555-7c71-94b4-792140ede57d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9590017" name="019f470f-af10-724b-8073-4ab647db43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1347960" name="019f470f-af10-724b-8073-4ab647db4369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80832409" name="019f4710-4b3f-74de-b4da-e7140a4eaf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751284" name="019f4710-4b3f-74de-b4da-e7140a4eafc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5849599" name="019f4710-76af-72f0-b2bf-d607c5c63d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0393900" name="019f4710-76af-72f0-b2bf-d607c5c63d5e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37296706" name="019f4710-e39d-7cfe-a296-ef77d1974c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2294133" name="019f4710-e39d-7cfe-a296-ef77d1974c44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1216745" name="019f4711-216f-7ed8-8f7c-2cb2a499e5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7852445" name="019f4711-216f-7ed8-8f7c-2cb2a499e5f9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0020736" name="019f471a-3315-7c55-a38b-03677e2739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1251292" name="019f471a-3315-7c55-a38b-03677e27395d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7040401" name="019f471a-5d28-7e74-9107-8f40aa386f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824141" name="019f471a-5d28-7e74-9107-8f40aa386f3b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EFH.Schützenstrasse 36, 5454 Bellikon</w:t>
          </w:r>
        </w:p>
        <w:p>
          <w:pPr>
            <w:spacing w:before="0" w:after="0"/>
          </w:pPr>
          <w:r>
            <w:t>DN 1059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footer.xml" Type="http://schemas.openxmlformats.org/officeDocument/2006/relationships/footer" Id="rId3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