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Blauenstrasse 9, 4106 Therwil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992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4047074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5031306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