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941571" name="019f41f9-eaae-70d7-89df-ab2a954c8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335889" name="019f41f9-eaae-70d7-89df-ab2a954c81c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230537" name="019f41fa-53b6-7c2d-81ae-7767cc4257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272399" name="019f41fa-53b6-7c2d-81ae-7767cc4257c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707390" name="019f41fb-1afa-7feb-b695-db8228d4a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475055" name="019f41fb-1afa-7feb-b695-db8228d4a47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462912" name="019f41fb-683a-7bc7-a830-e64756800a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376369" name="019f41fb-683a-7bc7-a830-e64756800ad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476975" name="019f4206-bd83-7067-b67e-1b73b64ce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709088" name="019f4206-bd83-7067-b67e-1b73b64ce1f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422938" name="019f4207-2545-756d-ae19-f521f20ccf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048772" name="019f4207-2545-756d-ae19-f521f20ccfa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1718264" name="019f420c-cb8e-76af-8a92-b2a04720f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598957" name="019f420c-cb8e-76af-8a92-b2a04720f99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88518" name="019f420c-f633-7ec4-8dbd-7b0ca3800c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153108" name="019f420c-f633-7ec4-8dbd-7b0ca3800c6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1777355" name="019f420e-1c66-7dcf-965d-0df052341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343653" name="019f420e-1c66-7dcf-965d-0df052341c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363055" name="019f420e-7c27-7d89-be92-a8f1d07a99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421987" name="019f420e-7c27-7d89-be92-a8f1d07a994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3646949" name="019f421b-b7cc-7389-b22e-e9ea1b78a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414917" name="019f421b-b7cc-7389-b22e-e9ea1b78aee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302725" name="019f421b-e76d-78bf-a35d-9a5e4cf7f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25419" name="019f421b-e76d-78bf-a35d-9a5e4cf7fb8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7475691" name="019f421c-8fa5-7929-b9de-ef2bc7a8d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618260" name="019f421c-8fa5-7929-b9de-ef2bc7a8d53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3732327" name="019f421c-d1de-74f0-885c-7fb33f977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429055" name="019f421c-d1de-74f0-885c-7fb33f97763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720735" name="019f421d-9f12-7f0c-9fb8-402baa5e4d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213516" name="019f421d-9f12-7f0c-9fb8-402baa5e4d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688362" name="019f421d-b817-7ccd-a411-62913c356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96463" name="019f421d-b817-7ccd-a411-62913c35643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0385919" name="019f421e-2b6e-7615-bd1e-4a26b51cd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9474" name="019f421e-2b6e-7615-bd1e-4a26b51cd02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339337" name="019f421e-641b-76eb-a98d-7e60d715ef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417098" name="019f421e-641b-76eb-a98d-7e60d715ef7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2153402" name="019f423a-b149-7e65-bd5a-a911c64375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67431" name="019f423a-b149-7e65-bd5a-a911c643754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00457" name="019f423a-ecc7-7bc2-b0a9-aa6cad2a2c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261342" name="019f423a-ecc7-7bc2-b0a9-aa6cad2a2cc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414608" name="019f423b-a170-76e0-bb0b-70e6d8b37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801047" name="019f423b-a170-76e0-bb0b-70e6d8b371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650311" name="019f423b-db0a-7c35-b1a7-1bea6e7ff9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856475" name="019f423b-db0a-7c35-b1a7-1bea6e7ff98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41020933" name="019f423e-13e5-7a4d-8f63-4dcc6b74d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884910" name="019f423e-13e5-7a4d-8f63-4dcc6b74d7f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5077824" name="019f4240-c6e8-72e9-ab89-880311ca2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334325" name="019f4240-c6e8-72e9-ab89-880311ca25b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001409" name="019f4241-4584-7f17-90b0-00034a99c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848746" name="019f4241-4584-7f17-90b0-00034a99c2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482364" name="019f4241-76ce-7cbe-b622-5f52d69019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737192" name="019f4241-76ce-7cbe-b622-5f52d69019b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610503" name="019f424c-e9a5-7798-b3e9-59ad8953f0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677356" name="019f424c-e9a5-7798-b3e9-59ad8953f0a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956088" name="019f424d-2c53-7043-9c5a-de10e2c38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810486" name="019f424d-2c53-7043-9c5a-de10e2c3863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6231888" name="019f424f-c067-760b-9f0c-8c14b2719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889960" name="019f424f-c067-760b-9f0c-8c14b2719a7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0735" name="019f424f-fbf1-7d3b-8a4e-85a2d9cff7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712460" name="019f424f-fbf1-7d3b-8a4e-85a2d9cff7e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5921604" name="019f4250-71a7-730a-b2e0-84c471a64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229340" name="019f4250-71a7-730a-b2e0-84c471a6453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768421" name="019f4250-a747-71ef-9f85-b3058c00a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435523" name="019f4250-a747-71ef-9f85-b3058c00a5a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7805524" name="019f4260-ffda-73e2-91a4-a73f1c25e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706462" name="019f4260-ffda-73e2-91a4-a73f1c25eb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650704" name="019f4261-3721-7c06-90ac-4c9c91b803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891266" name="019f4261-3721-7c06-90ac-4c9c91b8032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6296630" name="019f4261-f700-7ba5-b1e3-19a50733c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815757" name="019f4261-f700-7ba5-b1e3-19a50733c0a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6483" name="019f4262-2b19-7fd6-92a6-2de9507e74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097536" name="019f4262-2b19-7fd6-92a6-2de9507e74b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4620094" name="019f4268-e40e-7887-bad1-04ec57b7f8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012777" name="019f4268-e40e-7887-bad1-04ec57b7f8c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141624" name="019f4269-233f-7d5b-9ce5-4d8f6fc9a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66343" name="019f4269-233f-7d5b-9ce5-4d8f6fc9a1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7114646" name="019f4269-8e35-7982-9201-fbd9892da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427967" name="019f4269-8e35-7982-9201-fbd9892da089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384345" name="019f4269-ce24-7163-b118-f89227d775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033044" name="019f4269-ce24-7163-b118-f89227d775a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835674" name="019f4271-1ee2-74f3-902b-12677472b8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621245" name="019f4271-1ee2-74f3-902b-12677472b87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10106474" name="019f4271-9371-722d-932a-b34a6543ac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9611" name="019f4271-9371-722d-932a-b34a6543acf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3425106" name="019f4272-2fd7-7ffb-a384-2b54a97725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176356" name="019f4272-2fd7-7ffb-a384-2b54a977259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880119" name="019f4272-6603-7405-9890-41d80122e4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212008" name="019f4272-6603-7405-9890-41d80122e42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934733" name="019f4272-cf71-7b0f-ba19-bb2319e9f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550811" name="019f4272-cf71-7b0f-ba19-bb2319e9faa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320790" name="019f4273-07fe-7ea7-a0cd-ad11412bb0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409312" name="019f4273-07fe-7ea7-a0cd-ad11412bb01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312534" name="019f427f-c568-798a-b3f6-666cd8404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287327" name="019f427f-c568-798a-b3f6-666cd840468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481593" name="019f427f-f001-7b42-8b34-c434c427ee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251878" name="019f427f-f001-7b42-8b34-c434c427ee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7630102" name="019f4280-7f0f-7790-bace-e1c8ce8503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049880" name="019f4280-7f0f-7790-bace-e1c8ce85032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799378" name="019f4280-b280-7ce9-be70-2d0c4813f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98457" name="019f4280-b280-7ce9-be70-2d0c4813fb77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4422406" name="019f4281-32e0-7a56-8a70-6cf759bfd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247367" name="019f4281-32e0-7a56-8a70-6cf759bfdf17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877283" name="019f4281-6c49-7fb1-aa81-13a061807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516922" name="019f4281-6c49-7fb1-aa81-13a06180753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174862" name="019f4281-be02-7c93-8795-51347a881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502236" name="019f4281-be02-7c93-8795-51347a88197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655137" name="019f4281-dd81-7dc7-9b71-6b4449a9a7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5084" name="019f4281-dd81-7dc7-9b71-6b4449a9a7f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9480703" name="019f428a-a248-75fe-bbd7-4be205631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029604" name="019f428a-a248-75fe-bbd7-4be205631737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352836" name="019f428a-c0af-7113-a789-37aba1c723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642900" name="019f428a-c0af-7113-a789-37aba1c72334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692394" name="019f428b-4db2-7b20-be8c-4cba1201a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227232" name="019f428b-4db2-7b20-be8c-4cba1201a40d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683246" name="019f428b-9e36-7c80-8340-5da3211e4d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331136" name="019f428b-9e36-7c80-8340-5da3211e4d7a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06000859" name="019f428c-e483-7db7-a8c5-c775225a9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172401" name="019f428c-e483-7db7-a8c5-c775225a993c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8327349" name="019f428d-05cb-7659-af36-387384def6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333796" name="019f428d-05cb-7659-af36-387384def60b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8302389" name="019f428e-b74e-7e5a-82f1-e85da03e9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663535" name="019f428e-b74e-7e5a-82f1-e85da03e9b9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540879" name="019f428f-06fa-788f-a428-10cc000be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339487" name="019f428f-06fa-788f-a428-10cc000be6f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Dilatations Fugen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>Dilatations Fugen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49212"/>
                  <wp:effectExtent l="0" t="0" r="0" b="0"/>
                  <wp:docPr id="1647509803" name="019f4665-6fab-7c47-be56-99465ebdf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145432" name="019f4665-6fab-7c47-be56-99465ebdfb3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49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8709"/>
                  <wp:effectExtent l="0" t="0" r="0" b="0"/>
                  <wp:docPr id="34871129" name="019f4665-808c-7c1b-94f5-7c96b68dac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486748" name="019f4665-808c-7c1b-94f5-7c96b68dac18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65866456" name="019f429c-bda4-7174-a87e-89677cedf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038437" name="019f429c-bda4-7174-a87e-89677cedf07b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487044" name="019f429c-f784-7a44-b3aa-ac6fb71aa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7077" name="019f429c-f784-7a44-b3aa-ac6fb71aae9a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Blauenstrasse 9, 4106 Therwil</w:t>
          </w:r>
        </w:p>
        <w:p>
          <w:pPr>
            <w:spacing w:before="0" w:after="0"/>
          </w:pPr>
          <w:r>
            <w:t>DN 992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