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Via della Staziun 10, Rhäzüns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9429277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4631129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