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3860714" name="019f3ba5-8967-7b2b-bfa7-e38338f819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075746" name="019f3ba5-8967-7b2b-bfa7-e38338f8197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0227815" name="019f3ba5-9df7-7b79-a6bc-fe287183a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33634" name="019f3ba5-9df7-7b79-a6bc-fe287183aeb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848740" name="019f3ba6-473d-754b-9b80-96b86151f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989238" name="019f3ba6-473d-754b-9b80-96b86151f9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392092" name="019f3ba6-5dde-7283-a5c0-0bbd0cf16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561735" name="019f3ba6-5dde-7283-a5c0-0bbd0cf16e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718379" name="019f3ba6-dedd-75b0-bb2e-7477186824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991508" name="019f3ba6-dedd-75b0-bb2e-74771868249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642897" name="019f3ba6-f0d3-7b8c-b6c6-f9173d065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048166" name="019f3ba6-f0d3-7b8c-b6c6-f9173d0658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805738" name="019f3ba7-281d-7a4b-9a44-a17063ee7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21574" name="019f3ba7-281d-7a4b-9a44-a17063ee769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888523" name="019f3ba7-3ae7-7da5-9f43-cc5fe02868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67742" name="019f3ba7-3ae7-7da5-9f43-cc5fe02868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268370" name="019f3ba7-9b53-7b7e-bcfe-d8dc21e62f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26632" name="019f3ba7-9b53-7b7e-bcfe-d8dc21e62f2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506346" name="019f3ba7-ae8c-731e-b345-1b8a7a4b4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048271" name="019f3ba7-ae8c-731e-b345-1b8a7a4b408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778250" name="019f3ba8-925e-7aa4-9992-585e7c9dd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77194" name="019f3ba8-925e-7aa4-9992-585e7c9ddb5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893802" name="019f3ba8-ae1d-7cac-aa5e-e3efb3d08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153040" name="019f3ba8-ae1d-7cac-aa5e-e3efb3d08ac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170243" name="019f3bae-5ae0-7cda-9351-bb97f1145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22788" name="019f3bae-5ae0-7cda-9351-bb97f114588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110598" name="019f3bae-6ff7-75ee-b2be-e12486067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753391" name="019f3bae-6ff7-75ee-b2be-e12486067a6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723689" name="019f3baf-7d20-7a56-b45a-3c49cec78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78807" name="019f3baf-7d20-7a56-b45a-3c49cec7850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694839" name="019f3baf-a5d5-7fd4-a9f3-b5d643d9a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612806" name="019f3baf-a5d5-7fd4-a9f3-b5d643d9a8f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628981" name="019f3bb0-0531-7a32-9e68-5d519e15d5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779900" name="019f3bb0-0531-7a32-9e68-5d519e15d5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952538" name="019f3bb0-2c43-7583-baf6-25f63ad6b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448822" name="019f3bb0-2c43-7583-baf6-25f63ad6bdf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894815" name="019f3bb0-789e-7ed3-9b5b-e9278c61b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71243" name="019f3bb0-789e-7ed3-9b5b-e9278c61b5a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60783" name="019f3bb0-90b1-7530-95dd-e3115e4e5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89795" name="019f3bb0-90b1-7530-95dd-e3115e4e543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566961" name="019f3bb1-61b4-7887-b2aa-c0143e1c4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56298" name="019f3bb1-61b4-7887-b2aa-c0143e1c411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5450429" name="019f3bb1-911a-734d-9fc2-b8183386f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731788" name="019f3bb1-911a-734d-9fc2-b8183386f09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12695" name="019f3bb2-9b3e-7b76-91db-b937c1740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77808" name="019f3bb2-9b3e-7b76-91db-b937c174059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67540" name="019f3bb2-adfd-7608-9105-f1a338063b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204389" name="019f3bb2-adfd-7608-9105-f1a338063bb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1714899" name="019f3bc0-04e3-7079-a5bc-925ee4770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211893" name="019f3bc0-04e3-7079-a5bc-925ee47709a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01994" name="019f3bc0-2334-76f4-9c8c-726ebf3da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497811" name="019f3bc0-2334-76f4-9c8c-726ebf3da0b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040045" name="019f3bc0-971a-7d43-b250-3faf1ac06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167960" name="019f3bc0-971a-7d43-b250-3faf1ac0633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132391" name="019f3bc0-afda-73da-bbb5-b24be51f7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148195" name="019f3bc0-afda-73da-bbb5-b24be51f7ec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218311" name="019f3bc1-0c2c-7854-a3dc-e4d404c7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728908" name="019f3bc1-0c2c-7854-a3dc-e4d404c732c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056764" name="019f3bc1-2252-75b9-92a6-c0c725ee8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83047" name="019f3bc1-2252-75b9-92a6-c0c725ee808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152430" name="019f3bc1-ac62-7ada-a44d-8691cb87d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902016" name="019f3bc1-ac62-7ada-a44d-8691cb87d2c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341998" name="019f3bc1-c362-7cbc-a80c-e1a7587e7b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48462" name="019f3bc1-c362-7cbc-a80c-e1a7587e7b1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275596" name="019f3bc2-53a5-7e4a-a537-4687da524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211530" name="019f3bc2-53a5-7e4a-a537-4687da524a4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476977" name="019f3bc2-6661-7d20-ae30-ce5c05405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89023" name="019f3bc2-6661-7d20-ae30-ce5c0540576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699611" name="019f3bc2-c2bf-72de-808e-cf5e7e749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457199" name="019f3bc2-c2bf-72de-808e-cf5e7e749b6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374255" name="019f3bc2-f903-73e1-ae80-c9497f6596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0130" name="019f3bc2-f903-73e1-ae80-c9497f65968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665460" name="019f3bc3-558f-7339-a43b-fd57cf496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225809" name="019f3bc3-558f-7339-a43b-fd57cf496a1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533416" name="019f3bc3-6a2f-7bd6-b538-3f090dbc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606795" name="019f3bc3-6a2f-7bd6-b538-3f090dbc33a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933189" name="019f3bc4-18bd-7de9-a174-c06860b927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50134" name="019f3bc4-18bd-7de9-a174-c06860b9275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6947" name="019f3bc4-36ee-7a52-b492-68627af135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715507" name="019f3bc4-36ee-7a52-b492-68627af135c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656161" name="019f3bc4-8949-710e-ae3d-ef5b68a26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964209" name="019f3bc4-8949-710e-ae3d-ef5b68a26f9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740770" name="019f3bc4-b758-757d-b1be-ca4ed9cdb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507893" name="019f3bc4-b758-757d-b1be-ca4ed9cdbb6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3885490" name="019f3bc5-2a03-7064-817e-52e5aa654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378351" name="019f3bc5-2a03-7064-817e-52e5aa65416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019779" name="019f3bc5-4d19-75f9-8c29-60bc3bc7d8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641106" name="019f3bc5-4d19-75f9-8c29-60bc3bc7d8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6661641" name="019f3bcc-c845-71a5-b517-b8c095777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085727" name="019f3bcc-c845-71a5-b517-b8c0957771e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016579" name="019f3bcd-0eeb-71e1-a2e8-883dce6045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788898" name="019f3bcd-0eeb-71e1-a2e8-883dce60453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46582" name="019f3bcd-d193-706b-a261-5757d36fd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622591" name="019f3bcd-d193-706b-a261-5757d36fd90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049070" name="019f3bce-0761-7a07-afc4-c8855750ee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758376" name="019f3bce-0761-7a07-afc4-c8855750ee9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123699" name="019f3bd4-100b-7526-bce4-7160d76f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103360" name="019f3bd4-100b-7526-bce4-7160d76fef1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29073" name="019f3bd4-2b78-7513-bf66-3980df2316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543888" name="019f3bd4-2b78-7513-bf66-3980df2316a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527322" name="019f3bd9-140e-7a2b-beb0-e8012468b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107861" name="019f3bd9-140e-7a2b-beb0-e8012468b4b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0800257" name="019f3bd9-3a0d-7a71-8245-080d420596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823815" name="019f3bd9-3a0d-7a71-8245-080d4205961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516728" name="019f3bda-077c-7ceb-bc4c-ee7320278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313437" name="019f3bda-077c-7ceb-bc4c-ee7320278b8b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699892" name="019f3bda-17d7-7429-b30f-c5b7b0537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602487" name="019f3bda-17d7-7429-b30f-c5b7b05376e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93593" name="019f3bdb-4ef4-74a3-b0e2-1d33783e3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118059" name="019f3bdb-4ef4-74a3-b0e2-1d33783e3c8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428492" name="019f3bdb-70c7-71d6-93c8-b0d9c4ff54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83710" name="019f3bdb-70c7-71d6-93c8-b0d9c4ff54e5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820354" name="019f3bdf-7c8a-78b8-9f44-28f090f3c0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30286" name="019f3bdf-7c8a-78b8-9f44-28f090f3c04f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654004" name="019f3bdf-a352-7bbe-a198-aa57acf793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83114" name="019f3bdf-a352-7bbe-a198-aa57acf79375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6509341" name="019f3be6-d185-7ea1-b78d-df8d475dd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753154" name="019f3be6-d185-7ea1-b78d-df8d475dde5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160867" name="019f3be6-f2cf-7341-91c7-c9ee476da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986227" name="019f3be6-f2cf-7341-91c7-c9ee476daae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486927" name="019f3be7-9c16-7bc8-8d33-e2c6dc6a27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519634" name="019f3be7-9c16-7bc8-8d33-e2c6dc6a27b7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454910" name="019f3be8-010e-7e59-b060-2726396d89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565045" name="019f3be8-010e-7e59-b060-2726396d89ca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Einbau neueren Datums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34758" name="019f3bbe-2de8-7e73-9e76-c04d6a59f1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984871" name="019f3bbe-2de8-7e73-9e76-c04d6a59f14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473562" name="019f3bbe-4d6b-771a-bc22-961c22c326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361640" name="019f3bbe-4d6b-771a-bc22-961c22c3268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della Staziun 10, Rhäzüns</w:t>
          </w:r>
        </w:p>
        <w:p>
          <w:pPr>
            <w:spacing w:before="0" w:after="0"/>
          </w:pPr>
          <w:r>
            <w:t>1061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