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Im Winkel 177, 5054 Mooslerau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165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32608690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5202840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