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821133" name="3bd1e600-ed46-11ef-b886-8fa2ba1ebe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9980" name="3bd1e600-ed46-11ef-b886-8fa2ba1ebe5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151711" name="428cebc0-ed46-11ef-a508-b78d0d2aa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036532" name="428cebc0-ed46-11ef-a508-b78d0d2aa2d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9753010" name="5369f000-ed46-11ef-823a-e5e1bb8da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672101" name="5369f000-ed46-11ef-823a-e5e1bb8da5a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8194770" name="59d5c450-ed46-11ef-a606-d94ce72c9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30040" name="59d5c450-ed46-11ef-a606-d94ce72c9c6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276669" name="684e99d0-ed46-11ef-8a13-852e0a357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245413" name="684e99d0-ed46-11ef-8a13-852e0a35700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480701" name="6ff0a430-ed46-11ef-9fb3-953771bc9e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555685" name="6ff0a430-ed46-11ef-9fb3-953771bc9e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430398" name="86d6c350-ed46-11ef-b160-61cbac232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732138" name="86d6c350-ed46-11ef-b160-61cbac2322a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468443" name="8d3a0c20-ed46-11ef-baec-b7f9a61381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501894" name="8d3a0c20-ed46-11ef-baec-b7f9a61381d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8729978" name="19ee74d0-ed4c-11ef-bc62-31b8149611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257013" name="19ee74d0-ed4c-11ef-bc62-31b8149611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549014" name="1e9392e0-ed4c-11ef-ab45-0d3f70a3f1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926475" name="1e9392e0-ed4c-11ef-ab45-0d3f70a3f14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658022" name="2ce02840-ed4c-11ef-bd80-ef5209a007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875683" name="2ce02840-ed4c-11ef-bd80-ef5209a007a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805894" name="3267b710-ed4c-11ef-b342-73dc8d46cb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484929" name="3267b710-ed4c-11ef-b342-73dc8d46cb4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223218" name="4e381390-ed4c-11ef-ae6c-bf8b727f8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97368" name="4e381390-ed4c-11ef-ae6c-bf8b727f866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4307350" name="53f57f70-ed4c-11ef-adba-758e5ac8c9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36012" name="53f57f70-ed4c-11ef-adba-758e5ac8c99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935996" name="6288e1d0-ed4c-11ef-bc2b-7530319d72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390279" name="6288e1d0-ed4c-11ef-bc2b-7530319d72d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065031" name="67502de0-ed4c-11ef-a4a1-3d271eef14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182691" name="67502de0-ed4c-11ef-a4a1-3d271eef14d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310693" name="76dac180-ed4c-11ef-9840-297586a7f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292063" name="76dac180-ed4c-11ef-9840-297586a7f8e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4076751" name="7b85fa10-ed4c-11ef-8cb6-17894bdd60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522121" name="7b85fa10-ed4c-11ef-8cb6-17894bdd60c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4539073" name="88774530-ed4c-11ef-982f-4dd4741eb7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52405" name="88774530-ed4c-11ef-982f-4dd4741eb77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545753" name="8ef011d0-ed4c-11ef-88f1-b34800ec8e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331939" name="8ef011d0-ed4c-11ef-88f1-b34800ec8e5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471464" name="a413e780-ed4c-11ef-a427-e33458c03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39882" name="a413e780-ed4c-11ef-a427-e33458c03cf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96816" name="a7260980-ed4c-11ef-b064-69583fa8be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14235" name="a7260980-ed4c-11ef-b064-69583fa8beb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348521" name="c2050120-ed4c-11ef-9801-6f37c9c401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373722" name="c2050120-ed4c-11ef-9801-6f37c9c401d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065846" name="c93780d0-ed4c-11ef-9d6b-a945fd9f3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451152" name="c93780d0-ed4c-11ef-9d6b-a945fd9f387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521630" name="e2d08af0-ed4c-11ef-bb90-eb03a5ff0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282753" name="e2d08af0-ed4c-11ef-bb90-eb03a5ff070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297102" name="ec26adf0-ed4c-11ef-bb67-a5d6c1c2e3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085080" name="ec26adf0-ed4c-11ef-bb67-a5d6c1c2e39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327259" name="dce64d40-ed4d-11ef-ac6f-15362ce97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630441" name="dce64d40-ed4d-11ef-ac6f-15362ce97e5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815514" name="e11e2a90-ed4d-11ef-9feb-cba5e6ec4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539603" name="e11e2a90-ed4d-11ef-9feb-cba5e6ec423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998016" name="f48caf20-ed4d-11ef-93ea-0fb0523875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733972" name="f48caf20-ed4d-11ef-93ea-0fb05238750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662622" name="f82195b0-ed4d-11ef-8ce9-03d54fd5ac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741485" name="f82195b0-ed4d-11ef-8ce9-03d54fd5ac6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Im Winkel 177, 5054 Mooslerau </w:t>
          </w:r>
        </w:p>
        <w:p>
          <w:pPr>
            <w:spacing w:before="0" w:after="0"/>
          </w:pPr>
          <w:r>
            <w:t>165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