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Industriestrasse 38, 9463 Oberriet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866757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721626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