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266236" name="019f5a41-b53c-79d6-b881-471de12c0e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55487" name="019f5a41-b53c-79d6-b881-471de12c0ec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957567" name="019f5a42-2631-766f-a336-5d0bcae28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067403" name="019f5a42-2631-766f-a336-5d0bcae2892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1927488" name="019f5a42-fc4d-745b-be7d-4b15f22b7b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065075" name="019f5a42-fc4d-745b-be7d-4b15f22b7bb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466762" name="019f5a43-a136-7b75-892c-43075e5ecc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018241" name="019f5a43-a136-7b75-892c-43075e5eccb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238273" name="019f5a45-cd93-74ab-b596-726fd9959b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507031" name="019f5a45-cd93-74ab-b596-726fd9959b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246881" name="019f5a46-13ea-733b-a875-ee5a3b57b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625512" name="019f5a46-13ea-733b-a875-ee5a3b57b3b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3956794" name="019f5a4a-7d90-7fc6-bbc0-e19f84cbb2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340658" name="019f5a4a-7d90-7fc6-bbc0-e19f84cbb28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179843" name="019f5a4a-92b0-74cf-b3fa-af5c0a647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500985" name="019f5a4a-92b0-74cf-b3fa-af5c0a64788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470793" name="019f5a4b-1d31-7dcb-a720-90549f09e7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938948" name="019f5a4b-1d31-7dcb-a720-90549f09e72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284581" name="019f5a4b-42ef-7b28-8a8e-2f09d9a6b4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739879" name="019f5a4b-42ef-7b28-8a8e-2f09d9a6b4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5478327" name="019f5a50-eb9f-7203-9c0c-66c707b585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935952" name="019f5a50-eb9f-7203-9c0c-66c707b5853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92778" name="019f5a51-99ea-7bca-b906-18480ced6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2786036" name="019f5a51-99ea-7bca-b906-18480ced62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502118" name="019f5a57-62ac-7642-9996-80e169bcfc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325243" name="019f5a57-62ac-7642-9996-80e169bcfc7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739514" name="019f5a57-a77a-72b4-9ab3-daf693858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340063" name="019f5a57-a77a-72b4-9ab3-daf693858ef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775062" name="019f5a58-0ddb-7c32-bb20-0f73e7f22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796045" name="019f5a58-0ddb-7c32-bb20-0f73e7f2209d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165730" name="019f5a58-3fe0-7aaf-a174-d1144d2dd6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369018" name="019f5a58-3fe0-7aaf-a174-d1144d2dd69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221907" name="019f5a58-9c56-7da8-8e3e-a0c7d74552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61012" name="019f5a58-9c56-7da8-8e3e-a0c7d745524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652359" name="019f5a59-0253-7743-8aa0-0cbcadad3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266394" name="019f5a59-0253-7743-8aa0-0cbcadad350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0864447" name="019f5a5e-2c5a-7a91-9c08-e880e89442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87687" name="019f5a5e-2c5a-7a91-9c08-e880e89442d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415272" name="019f5a5e-56fa-7c99-8112-d70ca5054d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792361" name="019f5a5e-56fa-7c99-8112-d70ca5054d0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927032" name="019f5a62-af86-7df3-ba00-d4c93b751c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844232" name="019f5a62-af86-7df3-ba00-d4c93b751c1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3968" name="019f5a62-c10e-7b97-895e-020b4d54e0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393109" name="019f5a62-c10e-7b97-895e-020b4d54e00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259237" name="019f5a63-878f-7dad-be83-d36c66d59c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077027" name="019f5a63-878f-7dad-be83-d36c66d59c1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9861013" name="019f5a63-c5e5-77c4-86c5-410ec97166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958059" name="019f5a63-c5e5-77c4-86c5-410ec971663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46562" name="019f5a6d-585d-710c-a522-f753dd08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384755" name="019f5a6d-585d-710c-a522-f753dd08138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90032" name="019f5a6d-94d2-79ab-b3df-45331366fe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331134" name="019f5a6d-94d2-79ab-b3df-45331366fe1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968197" name="019f5a6f-8669-78b1-b858-8f166fb517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710596" name="019f5a6f-8669-78b1-b858-8f166fb5176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321657" name="019f5a6f-a910-7d3f-b8d0-90abb02eff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421185" name="019f5a6f-a910-7d3f-b8d0-90abb02effc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597901" name="019f5a70-ed05-7cb5-afab-0c8bb97a2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31187" name="019f5a70-ed05-7cb5-afab-0c8bb97a283d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064318" name="019f5a71-010c-7185-b590-fa45672d82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564341" name="019f5a71-010c-7185-b590-fa45672d82f4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741607" name="019f5a71-ca8d-78cd-9552-7c609901d7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380305" name="019f5a71-ca8d-78cd-9552-7c609901d71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755455" name="019f5a71-fa6e-73c6-abf8-99143d1cd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734011" name="019f5a71-fa6e-73c6-abf8-99143d1cd69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83484" name="019f5a75-9992-741d-8eba-a4dd3d122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223110" name="019f5a75-9992-741d-8eba-a4dd3d12285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240266" name="019f5a75-bd7b-73fd-ae4c-c03e19e3b3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046283" name="019f5a75-bd7b-73fd-ae4c-c03e19e3b3d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335770" name="019f5a77-4cb3-749f-88a5-6302e0502f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952979" name="019f5a77-4cb3-749f-88a5-6302e0502f2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540078" name="019f5a77-8cd1-761d-9838-f665a8660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949821" name="019f5a77-8cd1-761d-9838-f665a8660a9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338524" name="019f5a78-f15f-70a9-b029-c314f16bfd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968272" name="019f5a78-f15f-70a9-b029-c314f16bfd6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3630718" name="019f5a79-46f3-79e2-bc0a-abe8aab1d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485637" name="019f5a79-46f3-79e2-bc0a-abe8aab1d4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197689" name="019f5a7b-d8ae-7a58-9e56-ec1aebe59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51956" name="019f5a7b-d8ae-7a58-9e56-ec1aebe5961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492388" name="019f5a7c-2f65-7adb-9580-7bd376eb45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608892" name="019f5a7c-2f65-7adb-9580-7bd376eb455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88583" name="019f5a83-4c7b-7ff7-b38b-e2fa15a644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884178" name="019f5a83-4c7b-7ff7-b38b-e2fa15a6442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26783" name="019f5a83-69e1-7afe-b893-aff0a98739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579737" name="019f5a83-69e1-7afe-b893-aff0a9873966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50665" name="019f5a84-68ee-7f1b-9eff-af259142c6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926944" name="019f5a84-68ee-7f1b-9eff-af259142c64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473306" name="019f5a86-5aa7-732c-b637-716a2decab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786046" name="019f5a86-5aa7-732c-b637-716a2decab9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189628" name="019f5a86-924e-72a7-a673-ab0529da0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427987" name="019f5a86-924e-72a7-a673-ab0529da061f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973802" name="019f5a88-5d9c-78b4-b780-ae86e44912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2095" name="019f5a88-5d9c-78b4-b780-ae86e4491243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Industriestrasse 38, 9463 Oberriet</w:t>
          </w:r>
        </w:p>
        <w:p>
          <w:pPr>
            <w:spacing w:before="0" w:after="0"/>
          </w:pPr>
          <w:r>
            <w:t>1066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