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Via Baselgia 2+4, Rhäzüns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4671653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6864474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