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534734" name="019f3c6d-111c-7238-bbaf-4e0a8d001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561546" name="019f3c6d-111c-7238-bbaf-4e0a8d001d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2899983" name="019f3c6d-24c7-7d10-8ae0-8642e7ec12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160929" name="019f3c6d-24c7-7d10-8ae0-8642e7ec120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67524" name="019f3c6d-ffcf-7fd7-96cc-f672ca7bdd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55095" name="019f3c6d-ffcf-7fd7-96cc-f672ca7bddd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760958" name="019f3c6e-16c4-7f12-ae9a-bc32d3c5af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02508" name="019f3c6e-16c4-7f12-ae9a-bc32d3c5af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469812" name="019f3c6e-d377-71e6-89f4-c3d9fc830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783248" name="019f3c6e-d377-71e6-89f4-c3d9fc8308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905787" name="019f3c6e-e9ac-7ce3-88a0-49248276b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63296" name="019f3c6e-e9ac-7ce3-88a0-49248276b85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418730" name="019f3c6f-64a6-7e3c-8a3e-52d338c21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52545" name="019f3c6f-64a6-7e3c-8a3e-52d338c21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278240" name="019f3c6f-7ba1-77cd-85f0-d4e25cb4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000622" name="019f3c6f-7ba1-77cd-85f0-d4e25cb40af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945210" name="019f3c6f-d634-7941-b1b4-56e4eaed5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813432" name="019f3c6f-d634-7941-b1b4-56e4eaed51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143929" name="019f3c6f-edf8-77df-99a4-7b5fa04c89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81204" name="019f3c6f-edf8-77df-99a4-7b5fa04c89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921917" name="019f3c70-6dab-7701-91e6-4b47692d6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300669" name="019f3c70-6dab-7701-91e6-4b47692d619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800884" name="019f3c70-7d54-705d-914b-6f6649d11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603334" name="019f3c70-7d54-705d-914b-6f6649d1134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9996082" name="019f3c71-021d-7a42-8777-25cdb6c15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883567" name="019f3c71-021d-7a42-8777-25cdb6c15a1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855605" name="019f3c71-334d-7cdb-916d-683f87111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864436" name="019f3c71-334d-7cdb-916d-683f871113b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086757" name="019f3c71-ce86-7d8e-a12b-db283d455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927421" name="019f3c71-ce86-7d8e-a12b-db283d455bc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201990" name="019f3c71-f5c1-7a8b-8df4-06b40b65b7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664824" name="019f3c71-f5c1-7a8b-8df4-06b40b65b76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383148" name="019f3c74-07fa-76a8-a33d-1f05cd34f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1181" name="019f3c74-07fa-76a8-a33d-1f05cd34f47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333036" name="019f3c74-191f-7c59-85d2-fb735e6b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648542" name="019f3c74-191f-7c59-85d2-fb735e6bc5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966030" name="019f3c74-8cfc-72be-a951-2c5e3be59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292652" name="019f3c74-8cfc-72be-a951-2c5e3be59a6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15381" name="019f3c74-a58c-7a74-8fed-6a6f16183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87984" name="019f3c74-a58c-7a74-8fed-6a6f161839c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583039" name="019f3c75-dcda-734e-9ff1-16a774d5dd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959235" name="019f3c75-dcda-734e-9ff1-16a774d5ddd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880429" name="019f3c75-fb31-71a8-9e11-d6bc6bca3c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206717" name="019f3c75-fb31-71a8-9e11-d6bc6bca3c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525831" name="019f3c77-20b8-7d6a-befd-606b3726d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691122" name="019f3c77-20b8-7d6a-befd-606b3726d86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64207" name="019f3c77-30fd-713f-af94-2d52ce0a53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847718" name="019f3c77-30fd-713f-af94-2d52ce0a534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Novilon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85280" name="019f3c77-5df8-7fe0-a096-ebaa4f6658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296444" name="019f3c77-5df8-7fe0-a096-ebaa4f6658e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997912" name="019f3c77-71f5-7286-98e7-5bc7a7f3c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430341" name="019f3c77-71f5-7286-98e7-5bc7a7f3c7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623294" name="019f3c78-356d-777f-8918-4ab0c59b3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58606" name="019f3c78-356d-777f-8918-4ab0c59b34f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548312" name="019f3c78-4735-7a8e-9be0-87c5e48b55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41721" name="019f3c78-4735-7a8e-9be0-87c5e48b550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309321" name="019f3c78-89b5-7fa7-92e5-e6d7d94cdb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366845" name="019f3c78-89b5-7fa7-92e5-e6d7d94cdb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554658" name="019f3c78-998d-7a59-839b-92f552dc3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36402" name="019f3c78-998d-7a59-839b-92f552dc37b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085829" name="019f3c79-3bf4-7869-8444-e19b9457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820283" name="019f3c79-3bf4-7869-8444-e19b9457e63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38531" name="019f3c79-733a-76be-95d8-6325a1378b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142806" name="019f3c79-733a-76be-95d8-6325a1378b2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 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189427" name="019f3c7e-b31d-7396-9afe-179b78123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825590" name="019f3c7e-b31d-7396-9afe-179b781238e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939471" name="019f3c7e-cc4c-74db-8abb-4486cff8a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976494" name="019f3c7e-cc4c-74db-8abb-4486cff8a69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51952" name="019f3c81-e2e8-73d4-b267-27740aa26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496493" name="019f3c81-e2e8-73d4-b267-27740aa26e9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367830" name="019f3c82-06dd-760c-8877-aa61dfbab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986129" name="019f3c82-06dd-760c-8877-aa61dfbab1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198043" name="019f3c87-0bc2-7dcd-801e-88ef665d8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268528" name="019f3c87-0bc2-7dcd-801e-88ef665d823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520054" name="019f3c87-4038-7bb3-9fba-a6178981a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565962" name="019f3c87-4038-7bb3-9fba-a6178981af5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597300" name="019f3c88-407d-74ae-a7b7-cfce8f94d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587091" name="019f3c88-407d-74ae-a7b7-cfce8f94dc9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121034" name="019f3c88-c967-7be1-8efe-aa38a01c1f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600840" name="019f3c88-c967-7be1-8efe-aa38a01c1f1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690464" name="019f3c8b-7ae6-7d41-b730-b1a437f29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49902" name="019f3c8b-7ae6-7d41-b730-b1a437f29a6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051137" name="019f3c8b-b309-7554-b984-ca498f6f4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312834" name="019f3c8b-b309-7554-b984-ca498f6f404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847913" name="019f3c8c-3a18-7949-a017-6910cef9f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243444" name="019f3c8c-3a18-7949-a017-6910cef9f5b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4261065" name="019f3c8c-6549-745c-882e-6c657211a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910597" name="019f3c8c-6549-745c-882e-6c657211a9a1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201378" name="019f3c8f-d2a5-735b-963c-1628517e5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83086" name="019f3c8f-d2a5-735b-963c-1628517e5e1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049897" name="019f3c8f-e4b6-7ec1-bbb3-c7570beb7f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573467" name="019f3c8f-e4b6-7ec1-bbb3-c7570beb7f7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264393" name="019f3c90-afc5-7a03-b5b5-a38093078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039444" name="019f3c90-afc5-7a03-b5b5-a3809307893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69902" name="019f3c90-c0c8-78ba-adbf-671a1c48c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163546" name="019f3c90-c0c8-78ba-adbf-671a1c48c63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330245" name="019f3c91-02d2-7780-8fcb-eb0044eae9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183047" name="019f3c91-02d2-7780-8fcb-eb0044eae9f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6898941" name="019f3c91-12b2-7e67-b786-f29dc14d7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022534" name="019f3c91-12b2-7e67-b786-f29dc14d7e2d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7852558" name="019f3c96-473c-7d06-b630-0a5cfb8473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843822" name="019f3c96-473c-7d06-b630-0a5cfb84732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14344" name="019f3c96-594a-70e0-a52b-6189e4cf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786468" name="019f3c96-594a-70e0-a52b-6189e4cfa8a5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755947" name="019f3c96-d791-7da5-a191-f7cf329514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654954" name="019f3c96-d791-7da5-a191-f7cf329514b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29276" name="019f3c96-fbb8-789c-95d9-0217628ac4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498972" name="019f3c96-fbb8-789c-95d9-0217628ac4a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843223" name="019f3c97-a2c0-7418-88f3-9d87b7f2b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99608" name="019f3c97-a2c0-7418-88f3-9d87b7f2bf1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766934" name="019f3c97-b98f-758d-b792-de5ffad390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377225" name="019f3c97-b98f-758d-b792-de5ffad3907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4478333" name="019f3c98-3187-760e-8625-622ab15ac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869955" name="019f3c98-3187-760e-8625-622ab15ac69b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258805" name="019f3c98-3c68-77ac-b8fc-dcae2da4b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011489" name="019f3c98-3c68-77ac-b8fc-dcae2da4ba5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44195" name="019f3c99-22fd-7ade-aaac-6bd92dd4bc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20036" name="019f3c99-22fd-7ade-aaac-6bd92dd4bc1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036235" name="019f3c99-8b05-7559-a595-bc6193851d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668924" name="019f3c99-8b05-7559-a595-bc6193851d44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Novilon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352291" name="019f3c9a-7f9e-7332-93f5-bbb7ea6a59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98487" name="019f3c9a-7f9e-7332-93f5-bbb7ea6a595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837198" name="019f3c9a-8efe-7e0c-8866-c005b0b86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60867" name="019f3c9a-8efe-7e0c-8866-c005b0b86804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312275" name="019f3c9b-2d4f-707a-adbf-144fd55a7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629403" name="019f3c9b-2d4f-707a-adbf-144fd55a7e5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567819" name="019f3c9b-554b-773a-99e4-5298de252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523318" name="019f3c9b-554b-773a-99e4-5298de252a51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538886" name="019f3c9c-486c-7025-89ce-4649647df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487301" name="019f3c9c-486c-7025-89ce-4649647df6c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929018" name="019f3c9c-60d3-7aa3-80c8-1620b91fed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10745" name="019f3c9c-60d3-7aa3-80c8-1620b91fed66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498604" name="019f3c9c-d006-7631-805a-ec14af3554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987778" name="019f3c9c-d006-7631-805a-ec14af355469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384300" name="019f3c9c-df01-7434-9829-b38e4c21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366396" name="019f3c9c-df01-7434-9829-b38e4c21a09e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Baselgia 2+4, Rhäzüns</w:t>
          </w:r>
        </w:p>
        <w:p>
          <w:pPr>
            <w:spacing w:before="0" w:after="0"/>
          </w:pPr>
          <w:r>
            <w:t>1062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footer.xml" Type="http://schemas.openxmlformats.org/officeDocument/2006/relationships/footer" Id="rId7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