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Rütlistrasse 75, 8308 Illnau-Effretikon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1063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3377937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2944217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