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717457" name="019f4154-c3e8-7c37-b3fe-a9beaf236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233183" name="019f4154-c3e8-7c37-b3fe-a9beaf23647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59423" name="019f4155-34b5-7fdb-a40e-9ace66f69c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618114" name="019f4155-34b5-7fdb-a40e-9ace66f69ce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418340" name="019f4155-f3fa-7c40-9298-f48c85fe1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688566" name="019f4155-f3fa-7c40-9298-f48c85fe174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416447" name="019f4156-11b9-79aa-9171-81c13e363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035351" name="019f4156-11b9-79aa-9171-81c13e363bc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191286" name="019f4156-d212-77ea-b5d2-00c630af9c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379767" name="019f4156-d212-77ea-b5d2-00c630af9c2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284402" name="019f4157-006a-7c97-97b5-c593e4e76e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172496" name="019f4157-006a-7c97-97b5-c593e4e76ea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4638244" name="019f4157-71ff-78ed-85c8-a237766879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736396" name="019f4157-71ff-78ed-85c8-a2377668791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681397" name="019f4157-9e7f-759b-beac-1961197961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080731" name="019f4157-9e7f-759b-beac-1961197961b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788627" name="019f4158-0901-7bb7-b962-ee0d4e2ac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914275" name="019f4158-0901-7bb7-b962-ee0d4e2aca9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594566" name="019f4158-1d3a-7f79-9d95-5590efd61f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179022" name="019f4158-1d3a-7f79-9d95-5590efd61f3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663243" name="019f4159-bf78-710b-95ed-097e8073c2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974265" name="019f4159-bf78-710b-95ed-097e8073c2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6913579" name="019f4159-d2a2-7373-8b21-3bd108ce34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622084" name="019f4159-d2a2-7373-8b21-3bd108ce344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/ Waschküche </w:t>
            </w:r>
          </w:p>
          <w:p>
            <w:pPr>
              <w:spacing w:before="0" w:after="0"/>
            </w:pPr>
            <w:r>
              <w:t>UG-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485935" name="019f4161-20ec-7222-9f65-cd43f75d05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902030" name="019f4161-20ec-7222-9f65-cd43f75d052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294274" name="019f4161-3f7c-72a2-bc86-9f94c192e2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876062" name="019f4161-3f7c-72a2-bc86-9f94c192e22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/ Waschküche </w:t>
            </w:r>
          </w:p>
          <w:p>
            <w:pPr>
              <w:spacing w:before="0" w:after="0"/>
            </w:pPr>
            <w:r>
              <w:t>UG-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7478296" name="019f4161-f9f4-7991-8b6c-705cad382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759864" name="019f4161-f9f4-7991-8b6c-705cad38258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275238" name="019f4162-5811-7d2b-9757-def73dbcc0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665515" name="019f4162-5811-7d2b-9757-def73dbcc04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1728398" name="019f4164-a315-7ed7-8c8a-f012c135aa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80212" name="019f4164-a315-7ed7-8c8a-f012c135aad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606203" name="019f4164-b92d-7e6a-a837-18020f7de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178658" name="019f4164-b92d-7e6a-a837-18020f7dea2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002850" name="019f4168-304a-76ba-aec8-2ee1df3edc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580119" name="019f4168-304a-76ba-aec8-2ee1df3edc4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010263" name="019f4168-65b2-7401-a6a6-f13490308f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731468" name="019f4168-65b2-7401-a6a6-f13490308f4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246187" name="019f4168-d0f1-771d-a3fe-1338f4bfbc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112834" name="019f4168-d0f1-771d-a3fe-1338f4bfbcd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495053" name="019f4168-f2be-73d0-99cb-1e862f23f5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414974" name="019f4168-f2be-73d0-99cb-1e862f23f50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8631579" name="019f4169-3f14-7c94-a9f8-49d59d2654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006004" name="019f4169-3f14-7c94-a9f8-49d59d2654e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656727" name="019f4169-557d-755d-9898-58fb9cd681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064324" name="019f4169-557d-755d-9898-58fb9cd6817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520445" name="019f4170-233b-7a30-8768-965afa5691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961881" name="019f4170-233b-7a30-8768-965afa56913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747231" name="019f4170-35b8-7888-8306-88e4197c15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738778" name="019f4170-35b8-7888-8306-88e4197c158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666573" name="019f4170-bb87-7994-8e2a-fedd5d3326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380993" name="019f4170-bb87-7994-8e2a-fedd5d33260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449130" name="019f4170-d3f0-7f3b-8869-a23479abf7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236948" name="019f4170-d3f0-7f3b-8869-a23479abf79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073523" name="019f4176-6407-76e4-b8c4-46567c181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92267" name="019f4176-6407-76e4-b8c4-46567c18104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035618" name="019f4176-9887-7d2d-94d2-1c43b46adc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37981" name="019f4176-9887-7d2d-94d2-1c43b46adcf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919966" name="019f4177-06ff-7c6a-966e-b3ed0cb6f7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690176" name="019f4177-06ff-7c6a-966e-b3ed0cb6f7f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118014" name="019f4177-45c3-7fb5-a9b8-3dea8b742b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891932" name="019f4177-45c3-7fb5-a9b8-3dea8b742b7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3398586" name="019f4179-4211-76b2-b4fb-edd4307ce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905916" name="019f4179-4211-76b2-b4fb-edd4307cecb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7368592" name="019f4179-6615-71f8-9eaf-e13868ce60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201138" name="019f4179-6615-71f8-9eaf-e13868ce608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67309" name="019f4179-db53-73d5-975d-0130f7b37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404806" name="019f4179-db53-73d5-975d-0130f7b37aa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165291" name="019f4179-f6b1-727e-973b-c0ae232f5e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156192" name="019f4179-f6b1-727e-973b-c0ae232f5ebf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001843" name="019f4182-a559-7d38-8add-608b514f89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980161" name="019f4182-a559-7d38-8add-608b514f896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15598" name="019f4182-c789-71f7-8499-112f9a1c3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179206" name="019f4182-c789-71f7-8499-112f9a1c3d3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517300" name="019f4183-5390-7184-b725-e06a4ee799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670588" name="019f4183-5390-7184-b725-e06a4ee7996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946802" name="019f4183-7021-7f97-88f1-3c188c77ef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713158" name="019f4183-7021-7f97-88f1-3c188c77efb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5956159" name="019f4189-27cd-7904-be87-7b35a7fe9b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447076" name="019f4189-27cd-7904-be87-7b35a7fe9be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612748" name="019f4189-471b-78fc-8af8-63b5c22a04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750471" name="019f4189-471b-78fc-8af8-63b5c22a04e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602502" name="019f4189-ba4b-74ae-92bb-4c7cdc0bbc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518745" name="019f4189-ba4b-74ae-92bb-4c7cdc0bbc2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692863" name="019f4189-d67f-7049-bcb7-450bbc430a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434773" name="019f4189-d67f-7049-bcb7-450bbc430ad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529781" name="019f418f-89e1-716f-ba21-a42bd58e70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749213" name="019f418f-89e1-716f-ba21-a42bd58e707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650369" name="019f418f-9f4f-7db1-b380-b408aadde3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293158" name="019f418f-9f4f-7db1-b380-b408aadde3b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057039" name="019f4193-86a2-7916-a561-1cf2bcb40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628713" name="019f4193-86a2-7916-a561-1cf2bcb4044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779304" name="019f4193-d644-7091-9b66-edc34f77f9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490232" name="019f4193-d644-7091-9b66-edc34f77f9c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951720" name="019f4194-b9a3-75ae-8ac2-1831ef2f7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248666" name="019f4194-b9a3-75ae-8ac2-1831ef2f76a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31377" name="019f4194-d975-7bc1-9a54-0512bf6730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398485" name="019f4194-d975-7bc1-9a54-0512bf67304a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Rütlistrasse 75, 8308 Illnau-Effretikon</w:t>
          </w:r>
        </w:p>
        <w:p>
          <w:pPr>
            <w:spacing w:before="0" w:after="0"/>
          </w:pPr>
          <w:r>
            <w:t>1063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