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liweiher Neuheim</w:t>
          </w:r>
        </w:p>
        <w:p>
          <w:pPr>
            <w:spacing w:before="0" w:after="0"/>
          </w:pPr>
          <w:r>
            <w:t>10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