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Müliweiher Neuheim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94418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818759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