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Müliweiher Neuheim</w:t>
          </w:r>
        </w:p>
        <w:p>
          <w:pPr>
            <w:spacing w:before="0" w:after="0"/>
          </w:pPr>
          <w:r>
            <w:t>104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