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130976" name="019f4bbe-bb5c-7cd3-bb86-a1886af09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705427" name="019f4bbe-bb5c-7cd3-bb86-a1886af09fb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587488" name="019f4bbe-d605-7f42-b1ea-e463fa2d5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187916" name="019f4bbe-d605-7f42-b1ea-e463fa2d57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061255" name="019f4beb-5fe0-74ff-9db0-2a285bc91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261600" name="019f4beb-5fe0-74ff-9db0-2a285bc91fd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928228" name="019f4beb-7af7-7fe9-b446-6908f2a2ca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74680" name="019f4beb-7af7-7fe9-b446-6908f2a2ca2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328523" name="019f4bee-e1e6-7f4a-a6b8-c08ca34776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930800" name="019f4bee-e1e6-7f4a-a6b8-c08ca347768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98650" name="019f4bf0-30ce-70ba-bdf9-ce8f19fa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85657" name="019f4bf0-30ce-70ba-bdf9-ce8f19fac5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23623" name="019f4bf4-8c8e-795c-badf-4d61ddf04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285125" name="019f4bf4-8c8e-795c-badf-4d61ddf04ea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360196" name="019f4bf5-589a-7871-b9d8-43124099e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2834" name="019f4bf5-589a-7871-b9d8-43124099ea2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715218" name="019f4bfa-0359-709a-9ea6-2c17e25b58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03099" name="019f4bfa-0359-709a-9ea6-2c17e25b58b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655041" name="019f4bfa-2f4a-707c-9787-8b82929d3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485247" name="019f4bfa-2f4a-707c-9787-8b82929d39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663263" name="019f4bfa-dff3-797b-b8f0-bdf01c3823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993298" name="019f4bfa-dff3-797b-b8f0-bdf01c38234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963824" name="019f4bfb-0308-70d9-b771-51f1b3a9b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548735" name="019f4bfb-0308-70d9-b771-51f1b3a9bb3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016694" name="019f4bfb-84fc-75e1-a876-fa6892d9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103145" name="019f4bfb-84fc-75e1-a876-fa6892d9de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881917" name="019f4bfb-a57a-7c26-b775-608d9a9d9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564715" name="019f4bfb-a57a-7c26-b775-608d9a9d9e4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171787" name="019f4bfe-7f45-7ff3-bfea-2f00b2029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55564" name="019f4bfe-7f45-7ff3-bfea-2f00b2029a1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561865" name="019f4bfe-e492-7b34-b411-6d3611356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171780" name="019f4bfe-e492-7b34-b411-6d36113569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773368" name="019f4bff-33ec-7d91-bb52-eb850f760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035940" name="019f4bff-33ec-7d91-bb52-eb850f760ec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287802" name="019f4bff-63a2-70c0-b090-5b5e877d9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113291" name="019f4bff-63a2-70c0-b090-5b5e877d9fb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Dachzimmer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958044" name="019f4c02-0919-7c40-af54-5e464f6f7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121165" name="019f4c02-0919-7c40-af54-5e464f6f78d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190812" name="019f4c02-1c53-7b2b-877d-2e29c1326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622506" name="019f4c02-1c53-7b2b-877d-2e29c13268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136143" name="019f4c0b-a509-7e27-93ee-e307659d2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953669" name="019f4c0b-a509-7e27-93ee-e307659d28a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266354" name="019f4c0c-ba5c-7c14-9577-e97a00080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658992" name="019f4c0c-ba5c-7c14-9577-e97a00080a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Müliweiher Neuheim</w:t>
          </w:r>
        </w:p>
        <w:p>
          <w:pPr>
            <w:spacing w:before="0" w:after="0"/>
          </w:pPr>
          <w:r>
            <w:t>1049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