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 Via della Staziun 10, Rhäzüns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1061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213909959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11388818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